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931" w:rsidRPr="001F4931" w:rsidRDefault="001F4931" w:rsidP="001F4931">
      <w:pPr>
        <w:autoSpaceDE w:val="0"/>
        <w:autoSpaceDN w:val="0"/>
        <w:spacing w:after="78" w:line="220" w:lineRule="exact"/>
        <w:rPr>
          <w:lang w:val="ru-RU"/>
        </w:rPr>
      </w:pPr>
      <w:r w:rsidRPr="001F4931">
        <w:rPr>
          <w:lang w:val="ru-RU"/>
        </w:rPr>
        <w:t xml:space="preserve"> </w:t>
      </w:r>
    </w:p>
    <w:p w:rsidR="001F4931" w:rsidRPr="00133419" w:rsidRDefault="001F4931" w:rsidP="001F4931">
      <w:pPr>
        <w:widowControl w:val="0"/>
        <w:spacing w:before="66" w:after="0" w:line="240" w:lineRule="auto"/>
        <w:ind w:left="1676" w:right="151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13341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МИНИСТЕРСТВО</w:t>
      </w:r>
      <w:r w:rsidRPr="00133419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ПРОСВЕЩЕНИЯ</w:t>
      </w:r>
      <w:r w:rsidRPr="00133419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РОССИЙСКОЙ</w:t>
      </w:r>
      <w:r w:rsidRPr="00133419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ФЕДЕРАЦИИ</w:t>
      </w: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val="ru-RU"/>
        </w:rPr>
      </w:pPr>
    </w:p>
    <w:p w:rsidR="001F4931" w:rsidRPr="00133419" w:rsidRDefault="001F4931" w:rsidP="001F4931">
      <w:pPr>
        <w:widowControl w:val="0"/>
        <w:spacing w:before="1" w:after="0" w:line="240" w:lineRule="auto"/>
        <w:ind w:right="15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31"/>
          <w:szCs w:val="24"/>
          <w:lang w:val="ru-RU"/>
        </w:rPr>
        <w:t xml:space="preserve">                              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Министерство</w:t>
      </w:r>
      <w:r w:rsidRPr="00133419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науки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Республики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Татарстан</w:t>
      </w: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1F4931" w:rsidRPr="00133419" w:rsidRDefault="001F4931" w:rsidP="001F4931">
      <w:pPr>
        <w:widowControl w:val="0"/>
        <w:spacing w:after="0" w:line="240" w:lineRule="auto"/>
        <w:ind w:right="15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31"/>
          <w:szCs w:val="24"/>
          <w:lang w:val="ru-RU"/>
        </w:rPr>
        <w:t xml:space="preserve">                              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Исполнительный</w:t>
      </w:r>
      <w:r w:rsidRPr="00133419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комитет</w:t>
      </w:r>
      <w:r w:rsidRPr="00133419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Кайбицкого</w:t>
      </w:r>
      <w:proofErr w:type="spellEnd"/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муниципального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района</w:t>
      </w: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1F4931" w:rsidRPr="00133419" w:rsidRDefault="001F4931" w:rsidP="001F4931">
      <w:pPr>
        <w:widowControl w:val="0"/>
        <w:spacing w:after="0" w:line="240" w:lineRule="auto"/>
        <w:ind w:right="15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31"/>
          <w:szCs w:val="24"/>
          <w:lang w:val="ru-RU"/>
        </w:rPr>
        <w:t xml:space="preserve">                                  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МБОУ</w:t>
      </w:r>
      <w:r w:rsidRPr="00133419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Большекайбицкая</w:t>
      </w:r>
      <w:proofErr w:type="spellEnd"/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СОШ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центр</w:t>
      </w:r>
      <w:r w:rsidRPr="00133419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образования»</w:t>
      </w: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1F4931" w:rsidRPr="00133419" w:rsidRDefault="001F4931" w:rsidP="001F4931">
      <w:pPr>
        <w:spacing w:after="0" w:line="240" w:lineRule="auto"/>
        <w:rPr>
          <w:rFonts w:ascii="Times New Roman" w:eastAsia="Times New Roman" w:hAnsi="Times New Roman" w:cs="Times New Roman"/>
          <w:sz w:val="16"/>
          <w:lang w:val="ru-RU"/>
        </w:rPr>
        <w:sectPr w:rsidR="001F4931" w:rsidRPr="00133419">
          <w:pgSz w:w="11900" w:h="16840"/>
          <w:pgMar w:top="520" w:right="540" w:bottom="280" w:left="560" w:header="709" w:footer="709" w:gutter="0"/>
          <w:cols w:space="720"/>
        </w:sectPr>
      </w:pPr>
    </w:p>
    <w:p w:rsidR="001F4931" w:rsidRPr="00133419" w:rsidRDefault="001F4931" w:rsidP="001F4931">
      <w:pPr>
        <w:widowControl w:val="0"/>
        <w:spacing w:before="95" w:after="0" w:line="217" w:lineRule="exact"/>
        <w:ind w:left="178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Times New Roman" w:eastAsia="Times New Roman" w:hAnsi="Times New Roman" w:cs="Times New Roman"/>
          <w:spacing w:val="-2"/>
          <w:sz w:val="20"/>
          <w:lang w:val="ru-RU"/>
        </w:rPr>
        <w:lastRenderedPageBreak/>
        <w:t>РАССМОТРЕНО</w:t>
      </w: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   Руководитель</w:t>
      </w:r>
      <w:r w:rsidRPr="00133419">
        <w:rPr>
          <w:rFonts w:ascii="Times New Roman" w:eastAsia="Times New Roman" w:hAnsi="Times New Roman" w:cs="Times New Roman"/>
          <w:spacing w:val="15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5"/>
          <w:sz w:val="20"/>
          <w:lang w:val="ru-RU"/>
        </w:rPr>
        <w:t>ШМО</w:t>
      </w: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Calibri" w:eastAsia="Calibri" w:hAnsi="Calibri" w:cs="Times New Roman"/>
          <w:sz w:val="20"/>
          <w:lang w:val="ru-RU"/>
        </w:rPr>
        <w:br w:type="column"/>
      </w:r>
      <w:r w:rsidRPr="00133419">
        <w:rPr>
          <w:rFonts w:ascii="Times New Roman" w:eastAsia="Times New Roman" w:hAnsi="Times New Roman" w:cs="Times New Roman"/>
          <w:spacing w:val="-2"/>
          <w:sz w:val="20"/>
          <w:lang w:val="ru-RU"/>
        </w:rPr>
        <w:lastRenderedPageBreak/>
        <w:t>СОГЛАСОВАНО</w:t>
      </w: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Times New Roman" w:eastAsia="Times New Roman" w:hAnsi="Times New Roman" w:cs="Times New Roman"/>
          <w:sz w:val="20"/>
          <w:lang w:val="ru-RU"/>
        </w:rPr>
        <w:t>Заместитель</w:t>
      </w:r>
      <w:r w:rsidRPr="00133419">
        <w:rPr>
          <w:rFonts w:ascii="Times New Roman" w:eastAsia="Times New Roman" w:hAnsi="Times New Roman" w:cs="Times New Roman"/>
          <w:spacing w:val="8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директора</w:t>
      </w:r>
      <w:r w:rsidRPr="00133419">
        <w:rPr>
          <w:rFonts w:ascii="Times New Roman" w:eastAsia="Times New Roman" w:hAnsi="Times New Roman" w:cs="Times New Roman"/>
          <w:spacing w:val="9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по</w:t>
      </w:r>
      <w:r w:rsidRPr="00133419">
        <w:rPr>
          <w:rFonts w:ascii="Times New Roman" w:eastAsia="Times New Roman" w:hAnsi="Times New Roman" w:cs="Times New Roman"/>
          <w:spacing w:val="10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5"/>
          <w:sz w:val="20"/>
          <w:lang w:val="ru-RU"/>
        </w:rPr>
        <w:t>УВР</w:t>
      </w: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Calibri" w:eastAsia="Calibri" w:hAnsi="Calibri" w:cs="Times New Roman"/>
          <w:sz w:val="20"/>
          <w:lang w:val="ru-RU"/>
        </w:rPr>
        <w:br w:type="column"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lastRenderedPageBreak/>
        <w:t xml:space="preserve">         </w:t>
      </w:r>
      <w:r w:rsidRPr="00133419">
        <w:rPr>
          <w:rFonts w:ascii="Times New Roman" w:eastAsia="Times New Roman" w:hAnsi="Times New Roman" w:cs="Times New Roman"/>
          <w:spacing w:val="-2"/>
          <w:sz w:val="20"/>
          <w:lang w:val="ru-RU"/>
        </w:rPr>
        <w:t>УТВЕРЖДЕНО</w:t>
      </w: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Times New Roman" w:eastAsia="Times New Roman" w:hAnsi="Times New Roman" w:cs="Times New Roman"/>
          <w:spacing w:val="-2"/>
          <w:sz w:val="20"/>
          <w:lang w:val="ru-RU"/>
        </w:rPr>
        <w:t xml:space="preserve">         Директор</w:t>
      </w:r>
    </w:p>
    <w:p w:rsidR="001F4931" w:rsidRPr="00133419" w:rsidRDefault="001F4931" w:rsidP="001F4931">
      <w:pPr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  <w:sectPr w:rsidR="001F4931" w:rsidRPr="00133419">
          <w:type w:val="continuous"/>
          <w:pgSz w:w="11900" w:h="16840"/>
          <w:pgMar w:top="520" w:right="540" w:bottom="280" w:left="560" w:header="709" w:footer="709" w:gutter="0"/>
          <w:cols w:num="3" w:space="720" w:equalWidth="0">
            <w:col w:w="2006" w:space="1511"/>
            <w:col w:w="2939" w:space="578"/>
            <w:col w:w="3766"/>
          </w:cols>
        </w:sectPr>
      </w:pP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lang w:val="ru-RU"/>
        </w:rPr>
      </w:pPr>
      <w:r w:rsidRPr="00133419">
        <w:rPr>
          <w:rFonts w:ascii="Times New Roman" w:eastAsia="Times New Roman" w:hAnsi="Times New Roman" w:cs="Times New Roman"/>
          <w:sz w:val="18"/>
          <w:lang w:val="ru-RU"/>
        </w:rPr>
        <w:lastRenderedPageBreak/>
        <w:t>МБОУ</w:t>
      </w:r>
      <w:r w:rsidRPr="00133419">
        <w:rPr>
          <w:rFonts w:ascii="Times New Roman" w:eastAsia="Times New Roman" w:hAnsi="Times New Roman" w:cs="Times New Roman"/>
          <w:spacing w:val="-6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«</w:t>
      </w:r>
      <w:proofErr w:type="spellStart"/>
      <w:r w:rsidRPr="00133419">
        <w:rPr>
          <w:rFonts w:ascii="Times New Roman" w:eastAsia="Times New Roman" w:hAnsi="Times New Roman" w:cs="Times New Roman"/>
          <w:sz w:val="18"/>
          <w:lang w:val="ru-RU"/>
        </w:rPr>
        <w:t>Большекайбицкая</w:t>
      </w:r>
      <w:proofErr w:type="spellEnd"/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СОШ</w:t>
      </w:r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-                    МБОУ</w:t>
      </w:r>
      <w:r w:rsidRPr="00133419">
        <w:rPr>
          <w:rFonts w:ascii="Times New Roman" w:eastAsia="Times New Roman" w:hAnsi="Times New Roman" w:cs="Times New Roman"/>
          <w:spacing w:val="-6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«</w:t>
      </w:r>
      <w:proofErr w:type="spellStart"/>
      <w:r w:rsidRPr="00133419">
        <w:rPr>
          <w:rFonts w:ascii="Times New Roman" w:eastAsia="Times New Roman" w:hAnsi="Times New Roman" w:cs="Times New Roman"/>
          <w:sz w:val="18"/>
          <w:lang w:val="ru-RU"/>
        </w:rPr>
        <w:t>Большекайбицкая</w:t>
      </w:r>
      <w:proofErr w:type="spellEnd"/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СОШ</w:t>
      </w:r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 xml:space="preserve">-                             </w:t>
      </w:r>
      <w:r w:rsidRPr="00133419">
        <w:rPr>
          <w:rFonts w:ascii="Times New Roman" w:eastAsia="Times New Roman" w:hAnsi="Times New Roman" w:cs="Times New Roman"/>
          <w:spacing w:val="-2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МБОУ</w:t>
      </w:r>
      <w:r w:rsidRPr="00133419">
        <w:rPr>
          <w:rFonts w:ascii="Times New Roman" w:eastAsia="Times New Roman" w:hAnsi="Times New Roman" w:cs="Times New Roman"/>
          <w:spacing w:val="-6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«</w:t>
      </w:r>
      <w:proofErr w:type="spellStart"/>
      <w:r w:rsidRPr="00133419">
        <w:rPr>
          <w:rFonts w:ascii="Times New Roman" w:eastAsia="Times New Roman" w:hAnsi="Times New Roman" w:cs="Times New Roman"/>
          <w:sz w:val="18"/>
          <w:lang w:val="ru-RU"/>
        </w:rPr>
        <w:t>Большекайбицкая</w:t>
      </w:r>
      <w:proofErr w:type="spellEnd"/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 xml:space="preserve">СОШ-  </w:t>
      </w: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lang w:val="ru-RU"/>
        </w:rPr>
      </w:pPr>
      <w:r w:rsidRPr="00133419">
        <w:rPr>
          <w:rFonts w:ascii="Times New Roman" w:eastAsia="Times New Roman" w:hAnsi="Times New Roman" w:cs="Times New Roman"/>
          <w:sz w:val="18"/>
          <w:lang w:val="ru-RU"/>
        </w:rPr>
        <w:t xml:space="preserve"> центр</w:t>
      </w:r>
      <w:r w:rsidRPr="00133419">
        <w:rPr>
          <w:rFonts w:ascii="Times New Roman" w:eastAsia="Times New Roman" w:hAnsi="Times New Roman" w:cs="Times New Roman"/>
          <w:spacing w:val="-3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18"/>
          <w:lang w:val="ru-RU"/>
        </w:rPr>
        <w:t xml:space="preserve">образования»  </w:t>
      </w:r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                                            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центр</w:t>
      </w:r>
      <w:r w:rsidRPr="00133419">
        <w:rPr>
          <w:rFonts w:ascii="Times New Roman" w:eastAsia="Times New Roman" w:hAnsi="Times New Roman" w:cs="Times New Roman"/>
          <w:spacing w:val="-3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18"/>
          <w:lang w:val="ru-RU"/>
        </w:rPr>
        <w:t xml:space="preserve">образования»                                                         </w:t>
      </w:r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центр</w:t>
      </w:r>
      <w:r w:rsidRPr="00133419">
        <w:rPr>
          <w:rFonts w:ascii="Times New Roman" w:eastAsia="Times New Roman" w:hAnsi="Times New Roman" w:cs="Times New Roman"/>
          <w:spacing w:val="-3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18"/>
          <w:lang w:val="ru-RU"/>
        </w:rPr>
        <w:t>образования»</w:t>
      </w:r>
    </w:p>
    <w:p w:rsidR="001F4931" w:rsidRPr="00133419" w:rsidRDefault="001F4931" w:rsidP="001F4931">
      <w:pPr>
        <w:widowControl w:val="0"/>
        <w:spacing w:after="0" w:line="240" w:lineRule="auto"/>
        <w:rPr>
          <w:rFonts w:ascii="Calibri" w:eastAsia="Calibri" w:hAnsi="Calibri" w:cs="Times New Roman"/>
          <w:sz w:val="20"/>
          <w:lang w:val="ru-RU"/>
        </w:rPr>
      </w:pP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"/>
          <w:lang w:val="ru-RU"/>
        </w:rPr>
      </w:pPr>
      <w:r w:rsidRPr="00133419">
        <w:rPr>
          <w:rFonts w:ascii="Times New Roman" w:eastAsia="Times New Roman" w:hAnsi="Times New Roman" w:cs="Times New Roman"/>
          <w:sz w:val="2"/>
          <w:lang w:val="ru-RU"/>
        </w:rPr>
        <w:t xml:space="preserve">                     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( </w:t>
      </w:r>
      <w:proofErr w:type="spellStart"/>
      <w:r w:rsidRPr="00133419">
        <w:rPr>
          <w:rFonts w:ascii="Times New Roman" w:eastAsia="Times New Roman" w:hAnsi="Times New Roman" w:cs="Times New Roman"/>
          <w:sz w:val="20"/>
          <w:lang w:val="ru-RU"/>
        </w:rPr>
        <w:t>Миннуллина</w:t>
      </w:r>
      <w:proofErr w:type="spellEnd"/>
      <w:r w:rsidRPr="00133419">
        <w:rPr>
          <w:rFonts w:ascii="Times New Roman" w:eastAsia="Times New Roman" w:hAnsi="Times New Roman" w:cs="Times New Roman"/>
          <w:spacing w:val="-2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Н.И.</w:t>
      </w:r>
      <w:proofErr w:type="gramStart"/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)</w:t>
      </w:r>
      <w:proofErr w:type="gramEnd"/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"/>
          <w:lang w:val="ru-RU"/>
        </w:rPr>
        <w:t xml:space="preserve">                                                                                                                                                             </w:t>
      </w:r>
      <w:r w:rsidRPr="00133419">
        <w:rPr>
          <w:rFonts w:ascii="Calibri" w:eastAsia="Calibri" w:hAnsi="Calibri" w:cs="Times New Roman"/>
          <w:spacing w:val="107"/>
          <w:sz w:val="20"/>
          <w:lang w:val="ru-RU"/>
        </w:rPr>
        <w:t xml:space="preserve">  </w:t>
      </w:r>
      <w:r w:rsidRPr="00133419">
        <w:rPr>
          <w:rFonts w:ascii="Calibri" w:eastAsia="Calibri" w:hAnsi="Calibri" w:cs="Times New Roman"/>
          <w:sz w:val="20"/>
          <w:u w:val="single"/>
          <w:lang w:val="ru-RU"/>
        </w:rPr>
        <w:tab/>
        <w:t>____</w:t>
      </w:r>
      <w:r w:rsidRPr="00133419">
        <w:rPr>
          <w:rFonts w:ascii="Times New Roman" w:eastAsia="Times New Roman" w:hAnsi="Times New Roman" w:cs="Times New Roman"/>
          <w:sz w:val="2"/>
          <w:lang w:val="ru-RU"/>
        </w:rPr>
        <w:t xml:space="preserve">                            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( </w:t>
      </w:r>
      <w:proofErr w:type="spellStart"/>
      <w:r w:rsidRPr="00133419">
        <w:rPr>
          <w:rFonts w:ascii="Times New Roman" w:eastAsia="Times New Roman" w:hAnsi="Times New Roman" w:cs="Times New Roman"/>
          <w:sz w:val="20"/>
          <w:lang w:val="ru-RU"/>
        </w:rPr>
        <w:t>Сибгатуллина</w:t>
      </w:r>
      <w:proofErr w:type="spellEnd"/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М.Д. )</w:t>
      </w:r>
      <w:r w:rsidRPr="00133419">
        <w:rPr>
          <w:rFonts w:ascii="Times New Roman" w:eastAsia="Times New Roman" w:hAnsi="Times New Roman" w:cs="Times New Roman"/>
          <w:spacing w:val="107"/>
          <w:sz w:val="20"/>
          <w:lang w:val="ru-RU"/>
        </w:rPr>
        <w:t xml:space="preserve">    </w:t>
      </w:r>
      <w:r w:rsidRPr="00133419">
        <w:rPr>
          <w:rFonts w:ascii="Calibri" w:eastAsia="Calibri" w:hAnsi="Calibri" w:cs="Times New Roman"/>
          <w:spacing w:val="107"/>
          <w:sz w:val="20"/>
          <w:lang w:val="ru-RU"/>
        </w:rPr>
        <w:t xml:space="preserve"> </w:t>
      </w:r>
      <w:r w:rsidRPr="00133419">
        <w:rPr>
          <w:rFonts w:ascii="Calibri" w:eastAsia="Calibri" w:hAnsi="Calibri" w:cs="Times New Roman"/>
          <w:sz w:val="20"/>
          <w:u w:val="single"/>
          <w:lang w:val="ru-RU"/>
        </w:rPr>
        <w:tab/>
        <w:t>____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 (</w:t>
      </w:r>
      <w:r w:rsidRPr="00133419">
        <w:rPr>
          <w:rFonts w:ascii="Times New Roman" w:eastAsia="Times New Roman" w:hAnsi="Times New Roman" w:cs="Times New Roman"/>
          <w:spacing w:val="7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Мусина</w:t>
      </w:r>
      <w:r w:rsidRPr="00133419">
        <w:rPr>
          <w:rFonts w:ascii="Times New Roman" w:eastAsia="Times New Roman" w:hAnsi="Times New Roman" w:cs="Times New Roman"/>
          <w:spacing w:val="6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И.М.</w:t>
      </w:r>
      <w:r w:rsidRPr="00133419">
        <w:rPr>
          <w:rFonts w:ascii="Times New Roman" w:eastAsia="Times New Roman" w:hAnsi="Times New Roman" w:cs="Times New Roman"/>
          <w:spacing w:val="7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)</w:t>
      </w:r>
    </w:p>
    <w:p w:rsidR="001F4931" w:rsidRPr="00133419" w:rsidRDefault="001F4931" w:rsidP="001F4931">
      <w:pPr>
        <w:widowControl w:val="0"/>
        <w:spacing w:after="0" w:line="240" w:lineRule="auto"/>
        <w:rPr>
          <w:rFonts w:ascii="Calibri" w:eastAsia="Calibri" w:hAnsi="Calibri" w:cs="Times New Roman"/>
          <w:sz w:val="20"/>
          <w:lang w:val="ru-RU"/>
        </w:rPr>
      </w:pP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Calibri" w:eastAsia="Calibri" w:hAnsi="Calibri" w:cs="Times New Roman"/>
          <w:sz w:val="20"/>
          <w:lang w:val="ru-RU"/>
        </w:rPr>
        <w:t xml:space="preserve"> 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 Протокол №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                                                                                                          Приказ №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  </w:t>
      </w: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от "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" 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20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pacing w:val="-6"/>
          <w:sz w:val="20"/>
          <w:lang w:val="ru-RU"/>
        </w:rPr>
        <w:t xml:space="preserve">г.             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от</w:t>
      </w:r>
      <w:r w:rsidRPr="00133419">
        <w:rPr>
          <w:rFonts w:ascii="Times New Roman" w:eastAsia="Times New Roman" w:hAnsi="Times New Roman" w:cs="Times New Roman"/>
          <w:spacing w:val="3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10"/>
          <w:sz w:val="20"/>
          <w:lang w:val="ru-RU"/>
        </w:rPr>
        <w:t>"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" 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20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pacing w:val="-5"/>
          <w:sz w:val="20"/>
          <w:lang w:val="ru-RU"/>
        </w:rPr>
        <w:t>г.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                              от</w:t>
      </w:r>
      <w:r w:rsidRPr="00133419">
        <w:rPr>
          <w:rFonts w:ascii="Times New Roman" w:eastAsia="Times New Roman" w:hAnsi="Times New Roman" w:cs="Times New Roman"/>
          <w:spacing w:val="3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10"/>
          <w:sz w:val="20"/>
          <w:lang w:val="ru-RU"/>
        </w:rPr>
        <w:t>"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" 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20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pacing w:val="-5"/>
          <w:sz w:val="20"/>
          <w:lang w:val="ru-RU"/>
        </w:rPr>
        <w:t>г.</w:t>
      </w:r>
    </w:p>
    <w:p w:rsidR="001F4931" w:rsidRPr="00133419" w:rsidRDefault="001F4931" w:rsidP="001F4931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6"/>
          <w:szCs w:val="24"/>
          <w:lang w:val="ru-RU"/>
        </w:rPr>
      </w:pPr>
    </w:p>
    <w:p w:rsidR="001F4931" w:rsidRPr="00133419" w:rsidRDefault="001F4931" w:rsidP="001F4931">
      <w:pPr>
        <w:spacing w:after="0" w:line="240" w:lineRule="auto"/>
        <w:rPr>
          <w:rFonts w:ascii="Times New Roman" w:eastAsia="Times New Roman" w:hAnsi="Times New Roman" w:cs="Times New Roman"/>
          <w:sz w:val="6"/>
          <w:lang w:val="ru-RU"/>
        </w:rPr>
        <w:sectPr w:rsidR="001F4931" w:rsidRPr="00133419">
          <w:type w:val="continuous"/>
          <w:pgSz w:w="11900" w:h="16840"/>
          <w:pgMar w:top="520" w:right="540" w:bottom="280" w:left="560" w:header="709" w:footer="709" w:gutter="0"/>
          <w:cols w:space="720"/>
        </w:sectPr>
      </w:pP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1F4931" w:rsidRPr="00133419" w:rsidRDefault="001F4931" w:rsidP="001F4931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sz w:val="25"/>
          <w:szCs w:val="24"/>
          <w:lang w:val="ru-RU"/>
        </w:rPr>
      </w:pP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br w:type="column"/>
      </w:r>
    </w:p>
    <w:p w:rsidR="001F4931" w:rsidRPr="00133419" w:rsidRDefault="001F4931" w:rsidP="001F4931">
      <w:pPr>
        <w:spacing w:after="0" w:line="422" w:lineRule="auto"/>
        <w:rPr>
          <w:rFonts w:ascii="Times New Roman" w:eastAsia="Times New Roman" w:hAnsi="Times New Roman" w:cs="Times New Roman"/>
          <w:sz w:val="20"/>
          <w:lang w:val="ru-RU"/>
        </w:rPr>
        <w:sectPr w:rsidR="001F4931" w:rsidRPr="00133419">
          <w:type w:val="continuous"/>
          <w:pgSz w:w="11900" w:h="16840"/>
          <w:pgMar w:top="520" w:right="540" w:bottom="280" w:left="560" w:header="709" w:footer="709" w:gutter="0"/>
          <w:cols w:num="3" w:space="720" w:equalWidth="0">
            <w:col w:w="1309" w:space="2208"/>
            <w:col w:w="1309" w:space="2208"/>
            <w:col w:w="3766"/>
          </w:cols>
        </w:sectPr>
      </w:pPr>
      <w:r w:rsidRPr="00133419">
        <w:rPr>
          <w:rFonts w:ascii="Times New Roman" w:eastAsia="Times New Roman" w:hAnsi="Times New Roman" w:cs="Times New Roman"/>
          <w:lang w:val="ru-RU"/>
        </w:rPr>
        <w:br w:type="column"/>
      </w: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1F4931" w:rsidRPr="00133419" w:rsidRDefault="001F4931" w:rsidP="001F4931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1F4931" w:rsidRPr="00133419" w:rsidRDefault="001F4931" w:rsidP="001F4931">
      <w:pPr>
        <w:widowControl w:val="0"/>
        <w:spacing w:before="90" w:after="0" w:line="290" w:lineRule="auto"/>
        <w:ind w:left="3953" w:right="397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13341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РАБОЧАЯ</w:t>
      </w:r>
      <w:r w:rsidRPr="00133419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ПРОГРАММА (ID 1520482</w:t>
      </w:r>
      <w:r w:rsidRPr="0013341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1F4931" w:rsidRPr="00133419" w:rsidRDefault="001F4931" w:rsidP="001F4931">
      <w:pPr>
        <w:widowControl w:val="0"/>
        <w:spacing w:before="95" w:after="0" w:line="240" w:lineRule="auto"/>
        <w:ind w:left="1671" w:right="151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учебного</w:t>
      </w:r>
      <w:r w:rsidRPr="00133419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предмета</w:t>
      </w:r>
    </w:p>
    <w:p w:rsidR="001F4931" w:rsidRPr="00133419" w:rsidRDefault="001F4931" w:rsidP="001F4931">
      <w:pPr>
        <w:widowControl w:val="0"/>
        <w:spacing w:before="60" w:after="0" w:line="240" w:lineRule="auto"/>
        <w:ind w:left="1671" w:right="151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«Окружающий мир</w:t>
      </w:r>
      <w:r w:rsidRPr="0013341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»</w:t>
      </w: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1F4931" w:rsidRPr="00133419" w:rsidRDefault="001F4931" w:rsidP="001F4931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4"/>
          <w:lang w:val="ru-RU"/>
        </w:rPr>
      </w:pPr>
    </w:p>
    <w:p w:rsidR="001F4931" w:rsidRPr="00133419" w:rsidRDefault="001F4931" w:rsidP="001F4931">
      <w:pPr>
        <w:widowControl w:val="0"/>
        <w:spacing w:after="0" w:line="290" w:lineRule="auto"/>
        <w:ind w:left="3173" w:right="301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133419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133419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класса</w:t>
      </w:r>
      <w:r w:rsidRPr="00133419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начального</w:t>
      </w:r>
      <w:r w:rsidRPr="00133419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общего</w:t>
      </w:r>
      <w:r w:rsidRPr="00133419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 на 2022-2023</w:t>
      </w:r>
      <w:r w:rsidRPr="00133419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учебный год</w:t>
      </w: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1F4931" w:rsidRPr="00133419" w:rsidRDefault="001F4931" w:rsidP="001F49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1F4931" w:rsidRPr="00133419" w:rsidRDefault="001F4931" w:rsidP="001F4931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:rsidR="001F4931" w:rsidRPr="00133419" w:rsidRDefault="001F4931" w:rsidP="001F4931">
      <w:pPr>
        <w:widowControl w:val="0"/>
        <w:spacing w:after="0" w:line="240" w:lineRule="auto"/>
        <w:ind w:right="366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Составитель:</w:t>
      </w:r>
      <w:r w:rsidRPr="00133419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Гроше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ва</w:t>
      </w:r>
      <w:r w:rsidRPr="00133419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Еле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133419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Дмитрие</w:t>
      </w:r>
      <w:r w:rsidRPr="0013341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вна</w:t>
      </w:r>
    </w:p>
    <w:p w:rsidR="001F4931" w:rsidRPr="00133419" w:rsidRDefault="001F4931" w:rsidP="001F4931">
      <w:pPr>
        <w:widowControl w:val="0"/>
        <w:spacing w:before="60" w:after="0" w:line="240" w:lineRule="auto"/>
        <w:ind w:right="36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1F4931" w:rsidRPr="00133419">
          <w:type w:val="continuous"/>
          <w:pgSz w:w="11900" w:h="16840"/>
          <w:pgMar w:top="520" w:right="540" w:bottom="280" w:left="560" w:header="709" w:footer="709" w:gutter="0"/>
          <w:cols w:space="720"/>
        </w:sectPr>
      </w:pP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Учитель</w:t>
      </w:r>
      <w:r w:rsidRPr="00133419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начальных</w:t>
      </w:r>
      <w:r w:rsidRPr="00133419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классов</w:t>
      </w:r>
    </w:p>
    <w:p w:rsidR="002C534F" w:rsidRPr="00DB3D29" w:rsidRDefault="002C534F">
      <w:pPr>
        <w:autoSpaceDE w:val="0"/>
        <w:autoSpaceDN w:val="0"/>
        <w:spacing w:after="0" w:line="230" w:lineRule="auto"/>
        <w:ind w:left="1494"/>
        <w:rPr>
          <w:lang w:val="ru-RU"/>
        </w:rPr>
      </w:pPr>
    </w:p>
    <w:p w:rsidR="002C534F" w:rsidRPr="00DB3D29" w:rsidRDefault="002C534F">
      <w:pPr>
        <w:rPr>
          <w:lang w:val="ru-RU"/>
        </w:rPr>
        <w:sectPr w:rsidR="002C534F" w:rsidRPr="00DB3D29">
          <w:pgSz w:w="11900" w:h="16840"/>
          <w:pgMar w:top="44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  <w:bookmarkStart w:id="0" w:name="_GoBack"/>
      <w:bookmarkEnd w:id="0"/>
    </w:p>
    <w:p w:rsidR="002C534F" w:rsidRPr="00DB3D29" w:rsidRDefault="002C534F">
      <w:pPr>
        <w:autoSpaceDE w:val="0"/>
        <w:autoSpaceDN w:val="0"/>
        <w:spacing w:after="78" w:line="220" w:lineRule="exact"/>
        <w:rPr>
          <w:lang w:val="ru-RU"/>
        </w:rPr>
      </w:pPr>
    </w:p>
    <w:p w:rsidR="002C534F" w:rsidRPr="00DB3D29" w:rsidRDefault="00F92387">
      <w:pPr>
        <w:autoSpaceDE w:val="0"/>
        <w:autoSpaceDN w:val="0"/>
        <w:spacing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2C534F" w:rsidRPr="00DB3D29" w:rsidRDefault="00F92387">
      <w:pPr>
        <w:autoSpaceDE w:val="0"/>
        <w:autoSpaceDN w:val="0"/>
        <w:spacing w:before="346" w:after="0" w:line="271" w:lineRule="auto"/>
        <w:ind w:right="288" w:firstLine="180"/>
        <w:rPr>
          <w:lang w:val="ru-RU"/>
        </w:rPr>
      </w:pP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  <w:proofErr w:type="gramEnd"/>
    </w:p>
    <w:p w:rsidR="002C534F" w:rsidRPr="00DB3D29" w:rsidRDefault="00F92387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2C534F" w:rsidRPr="00DB3D29" w:rsidRDefault="00F92387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  содержательные  линии для обязательного изучения в 1 классе начальной школы. Содержание обучения в 1 классе завершатся перечнем универсальных учебных действий (УУД) — познавательных, коммуникативных и регулятивных, которые возможно формировать средствами  учебного  предмета  «Окружающий  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</w:t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первый год обучения в начальной школе. </w:t>
      </w: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В тематическом планировании описывается программное содержание по всем разделам содержания обучения 1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Представлены также способы организации дифференцированного обучения.</w:t>
      </w:r>
    </w:p>
    <w:p w:rsidR="002C534F" w:rsidRPr="00DB3D29" w:rsidRDefault="00F92387">
      <w:pPr>
        <w:autoSpaceDE w:val="0"/>
        <w:autoSpaceDN w:val="0"/>
        <w:spacing w:before="70" w:after="0" w:line="281" w:lineRule="auto"/>
        <w:ind w:right="432" w:firstLine="18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 стандарта.</w:t>
      </w:r>
    </w:p>
    <w:p w:rsidR="002C534F" w:rsidRPr="00DB3D29" w:rsidRDefault="00F92387">
      <w:pPr>
        <w:autoSpaceDE w:val="0"/>
        <w:autoSpaceDN w:val="0"/>
        <w:spacing w:before="72" w:after="0" w:line="271" w:lineRule="auto"/>
        <w:ind w:right="288" w:firstLine="18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2C534F" w:rsidRPr="00DB3D29" w:rsidRDefault="00F92387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2C534F" w:rsidRPr="00DB3D29" w:rsidRDefault="00F92387">
      <w:pPr>
        <w:autoSpaceDE w:val="0"/>
        <w:autoSpaceDN w:val="0"/>
        <w:spacing w:before="190" w:after="0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 w:rsidR="002C534F" w:rsidRPr="00DB3D29" w:rsidRDefault="002C534F">
      <w:pPr>
        <w:rPr>
          <w:lang w:val="ru-RU"/>
        </w:rPr>
        <w:sectPr w:rsidR="002C534F" w:rsidRPr="00DB3D29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C534F" w:rsidRPr="00DB3D29" w:rsidRDefault="002C534F">
      <w:pPr>
        <w:autoSpaceDE w:val="0"/>
        <w:autoSpaceDN w:val="0"/>
        <w:spacing w:after="66" w:line="220" w:lineRule="exact"/>
        <w:rPr>
          <w:lang w:val="ru-RU"/>
        </w:rPr>
      </w:pPr>
    </w:p>
    <w:p w:rsidR="002C534F" w:rsidRPr="00DB3D29" w:rsidRDefault="00F92387">
      <w:pPr>
        <w:autoSpaceDE w:val="0"/>
        <w:autoSpaceDN w:val="0"/>
        <w:spacing w:after="0" w:line="262" w:lineRule="auto"/>
        <w:ind w:left="42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</w:p>
    <w:p w:rsidR="002C534F" w:rsidRPr="00DB3D29" w:rsidRDefault="00F92387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</w:t>
      </w:r>
    </w:p>
    <w:p w:rsidR="002C534F" w:rsidRPr="00DB3D29" w:rsidRDefault="00F92387">
      <w:pPr>
        <w:autoSpaceDE w:val="0"/>
        <w:autoSpaceDN w:val="0"/>
        <w:spacing w:before="178" w:after="0" w:line="286" w:lineRule="auto"/>
        <w:ind w:firstLine="18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</w:t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природа»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Человек</w:t>
      </w:r>
      <w:proofErr w:type="spell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</w:t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курса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«О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кружающий</w:t>
      </w:r>
      <w:proofErr w:type="spell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мир» осуществлён на основе следующих ведущих идей: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раскрытие роли человека в природе и обществе;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общечеловеческих ценностей взаимодействия в системах «Человек и </w:t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природа»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Человек</w:t>
      </w:r>
      <w:proofErr w:type="spell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общество», «Человек и другие люди», «Человек и его самость», «Человек и познание».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178" w:after="0" w:line="262" w:lineRule="auto"/>
        <w:ind w:right="288"/>
        <w:rPr>
          <w:lang w:val="ru-RU"/>
        </w:rPr>
      </w:pP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Общее число часов, отведённых на изучение курса «Окружающий мир» в 1 классе составляет 66 часов (два часа в неделю).</w:t>
      </w:r>
    </w:p>
    <w:p w:rsidR="002C534F" w:rsidRPr="00DB3D29" w:rsidRDefault="00F92387">
      <w:pPr>
        <w:autoSpaceDE w:val="0"/>
        <w:autoSpaceDN w:val="0"/>
        <w:spacing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346" w:after="0" w:line="281" w:lineRule="auto"/>
        <w:rPr>
          <w:lang w:val="ru-RU"/>
        </w:rPr>
      </w:pP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общество </w:t>
      </w:r>
      <w:r w:rsidRPr="00DB3D29">
        <w:rPr>
          <w:lang w:val="ru-RU"/>
        </w:rPr>
        <w:br/>
      </w: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деятельность с одноклассниками — учёба, игры, отдых. Рабочее место школьника: удобное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Семья.  Моя семья в прошлом и настоящем.  Имена и фамилии членов семьи, их профессии. Взаимоотношения и взаимопомощь в семье.  Совместный труд и отдых.  Домашний адрес.</w:t>
      </w:r>
    </w:p>
    <w:p w:rsidR="002C534F" w:rsidRPr="00DB3D29" w:rsidRDefault="00F92387">
      <w:pPr>
        <w:autoSpaceDE w:val="0"/>
        <w:autoSpaceDN w:val="0"/>
        <w:spacing w:before="72" w:after="0"/>
        <w:ind w:firstLine="18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  мира.    Правила поведения в социуме.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природа </w:t>
      </w:r>
      <w:r w:rsidRPr="00DB3D29">
        <w:rPr>
          <w:lang w:val="ru-RU"/>
        </w:rPr>
        <w:br/>
      </w:r>
      <w:r w:rsidRPr="00DB3D29">
        <w:rPr>
          <w:lang w:val="ru-RU"/>
        </w:rPr>
        <w:tab/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Природа</w:t>
      </w:r>
      <w:proofErr w:type="spell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 Взаимосвязи между человеком и природой.  Правила нравственного и безопасного поведения в природе.</w:t>
      </w:r>
    </w:p>
    <w:p w:rsidR="002C534F" w:rsidRPr="00DB3D29" w:rsidRDefault="00F92387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Комнатные растения, правила содержания и ухода.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DB3D29">
        <w:rPr>
          <w:lang w:val="ru-RU"/>
        </w:rPr>
        <w:lastRenderedPageBreak/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Мир животных Разные группы животных (звери, насекомые, птицы, рыбы и др.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)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. Домашние и дикие животные (различия в условиях жизни). Забота о домашних питомцах.</w:t>
      </w:r>
    </w:p>
    <w:p w:rsidR="002C534F" w:rsidRPr="00DB3D29" w:rsidRDefault="00F92387">
      <w:pPr>
        <w:autoSpaceDE w:val="0"/>
        <w:autoSpaceDN w:val="0"/>
        <w:spacing w:before="70" w:after="0" w:line="262" w:lineRule="auto"/>
        <w:ind w:left="180" w:right="144"/>
        <w:rPr>
          <w:lang w:val="ru-RU"/>
        </w:rPr>
      </w:pP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Правила безопасной жизни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необходимости соблюдения режима дня, правил здорового питания и личной гигиены. </w:t>
      </w:r>
    </w:p>
    <w:p w:rsidR="002C534F" w:rsidRPr="00DB3D29" w:rsidRDefault="00F92387">
      <w:pPr>
        <w:autoSpaceDE w:val="0"/>
        <w:autoSpaceDN w:val="0"/>
        <w:spacing w:before="70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Правила безопасности в быту: пользование бытовыми электроприборами, газовыми плитами.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:rsidR="002C534F" w:rsidRPr="00DB3D29" w:rsidRDefault="00F92387">
      <w:pPr>
        <w:autoSpaceDE w:val="0"/>
        <w:autoSpaceDN w:val="0"/>
        <w:spacing w:before="192" w:after="0" w:line="262" w:lineRule="auto"/>
        <w:ind w:left="180" w:right="3456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(пропедевтический уровень) </w:t>
      </w: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Познавательные универсальные учебные действия: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изученного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лиственных и хвойных растений, сравнивать их, устанавливать различия во внешнем виде.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понимать, что информация может быть представлена в разной форме — текста, иллюстраций, видео, таблицы; </w:t>
      </w:r>
    </w:p>
    <w:p w:rsidR="002C534F" w:rsidRPr="00DB3D29" w:rsidRDefault="00F92387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соотносить иллюстрацию явления (объекта, предмета) с его названием.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Коммуникативные универсальные учебные действия: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от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носиться к разным мнениям;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100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соотносить  предметы   декоративно-прикладного   искусства с принадлежностью народу РФ, описывать предмет по предложенному плану; </w:t>
      </w:r>
    </w:p>
    <w:p w:rsidR="002C534F" w:rsidRPr="00DB3D29" w:rsidRDefault="00F92387">
      <w:pPr>
        <w:autoSpaceDE w:val="0"/>
        <w:autoSpaceDN w:val="0"/>
        <w:spacing w:before="192" w:after="0" w:line="262" w:lineRule="auto"/>
        <w:ind w:left="24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по предложенному плану время года, передавать в рассказе своё отношение к природным явлениям;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сравнивать домашних и диких животных, объяснять, чем они различаются.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Регулятивные универсальные учебные действия:</w:t>
      </w:r>
    </w:p>
    <w:p w:rsidR="002C534F" w:rsidRPr="00DB3D29" w:rsidRDefault="00F92387">
      <w:pPr>
        <w:autoSpaceDE w:val="0"/>
        <w:autoSpaceDN w:val="0"/>
        <w:spacing w:before="178" w:after="0" w:line="271" w:lineRule="auto"/>
        <w:ind w:left="2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выполнение правил безопасного поведения на дорогах и улицах другими детьми, выполнять самооценку;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 и газовыми приборами.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</w:p>
    <w:p w:rsidR="002C534F" w:rsidRPr="00DB3D29" w:rsidRDefault="00F92387">
      <w:pPr>
        <w:autoSpaceDE w:val="0"/>
        <w:autoSpaceDN w:val="0"/>
        <w:spacing w:before="178" w:after="0" w:line="271" w:lineRule="auto"/>
        <w:ind w:left="24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2C534F" w:rsidRPr="00DB3D29" w:rsidRDefault="00F92387">
      <w:pPr>
        <w:autoSpaceDE w:val="0"/>
        <w:autoSpaceDN w:val="0"/>
        <w:spacing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346" w:after="0" w:line="262" w:lineRule="auto"/>
        <w:ind w:right="720"/>
        <w:rPr>
          <w:lang w:val="ru-RU"/>
        </w:rPr>
      </w:pP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"Окружающий мир" в 1 классе направлено на достижение 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2C534F" w:rsidRPr="00DB3D29" w:rsidRDefault="00F92387">
      <w:pPr>
        <w:autoSpaceDE w:val="0"/>
        <w:autoSpaceDN w:val="0"/>
        <w:spacing w:before="226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rPr>
          <w:lang w:val="ru-RU"/>
        </w:rPr>
      </w:pP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DB3D29">
        <w:rPr>
          <w:lang w:val="ru-RU"/>
        </w:rPr>
        <w:br/>
      </w: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</w:p>
    <w:p w:rsidR="002C534F" w:rsidRPr="00DB3D29" w:rsidRDefault="00F92387">
      <w:pPr>
        <w:autoSpaceDE w:val="0"/>
        <w:autoSpaceDN w:val="0"/>
        <w:spacing w:before="180" w:after="0" w:line="262" w:lineRule="auto"/>
        <w:ind w:left="420" w:right="7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2C534F" w:rsidRPr="00DB3D29" w:rsidRDefault="00F92387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:rsidR="002C534F" w:rsidRPr="00DB3D29" w:rsidRDefault="00F92387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C534F" w:rsidRPr="00DB3D29" w:rsidRDefault="00F92387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информационной);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2C534F" w:rsidRPr="00DB3D29" w:rsidRDefault="00F9238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2C534F" w:rsidRPr="00DB3D29" w:rsidRDefault="00F92387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2C534F" w:rsidRPr="00DB3D29" w:rsidRDefault="00F92387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первоначальные представления о научной картине мира; </w:t>
      </w:r>
    </w:p>
    <w:p w:rsidR="002C534F" w:rsidRPr="00DB3D29" w:rsidRDefault="00F92387">
      <w:pPr>
        <w:autoSpaceDE w:val="0"/>
        <w:autoSpaceDN w:val="0"/>
        <w:spacing w:before="192" w:after="0" w:line="271" w:lineRule="auto"/>
        <w:ind w:left="42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2C534F" w:rsidRPr="00DB3D29" w:rsidRDefault="00F92387">
      <w:pPr>
        <w:autoSpaceDE w:val="0"/>
        <w:autoSpaceDN w:val="0"/>
        <w:spacing w:before="286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2C534F" w:rsidRPr="00DB3D29" w:rsidRDefault="00F92387">
      <w:pPr>
        <w:autoSpaceDE w:val="0"/>
        <w:autoSpaceDN w:val="0"/>
        <w:spacing w:before="346" w:after="0" w:line="262" w:lineRule="auto"/>
        <w:ind w:left="180" w:right="4752"/>
        <w:rPr>
          <w:lang w:val="ru-RU"/>
        </w:rPr>
      </w:pPr>
      <w:proofErr w:type="spellStart"/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Познавательныеуниверсальные</w:t>
      </w:r>
      <w:proofErr w:type="spellEnd"/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учебные действия: </w:t>
      </w: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объединять части объекта (объекты) по определённому признаку;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2C534F" w:rsidRPr="00DB3D29" w:rsidRDefault="00F92387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2C534F" w:rsidRPr="00DB3D29" w:rsidRDefault="00F92387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2C534F" w:rsidRPr="00DB3D29" w:rsidRDefault="00F92387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  <w:proofErr w:type="gramEnd"/>
    </w:p>
    <w:p w:rsidR="002C534F" w:rsidRPr="00DB3D29" w:rsidRDefault="002C534F">
      <w:pPr>
        <w:rPr>
          <w:lang w:val="ru-RU"/>
        </w:rPr>
        <w:sectPr w:rsidR="002C534F" w:rsidRPr="00DB3D29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C534F" w:rsidRPr="00DB3D29" w:rsidRDefault="002C534F">
      <w:pPr>
        <w:autoSpaceDE w:val="0"/>
        <w:autoSpaceDN w:val="0"/>
        <w:spacing w:after="66" w:line="220" w:lineRule="exact"/>
        <w:rPr>
          <w:lang w:val="ru-RU"/>
        </w:rPr>
      </w:pPr>
    </w:p>
    <w:p w:rsidR="002C534F" w:rsidRPr="00DB3D29" w:rsidRDefault="00F92387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последствия; коллективный труд и его результаты и др.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)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240" w:right="7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—с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ледствие);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115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24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2C534F" w:rsidRPr="00DB3D29" w:rsidRDefault="00F92387">
      <w:pPr>
        <w:autoSpaceDE w:val="0"/>
        <w:autoSpaceDN w:val="0"/>
        <w:spacing w:before="192" w:after="0" w:line="262" w:lineRule="auto"/>
        <w:ind w:left="240" w:right="100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7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2C534F" w:rsidRPr="00DB3D29" w:rsidRDefault="00F92387">
      <w:pPr>
        <w:autoSpaceDE w:val="0"/>
        <w:autoSpaceDN w:val="0"/>
        <w:spacing w:before="178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24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2C534F" w:rsidRPr="00DB3D29" w:rsidRDefault="00F92387">
      <w:pPr>
        <w:autoSpaceDE w:val="0"/>
        <w:autoSpaceDN w:val="0"/>
        <w:spacing w:before="192" w:after="0" w:line="262" w:lineRule="auto"/>
        <w:ind w:left="2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2C534F" w:rsidRPr="00DB3D29" w:rsidRDefault="00F92387">
      <w:pPr>
        <w:autoSpaceDE w:val="0"/>
        <w:autoSpaceDN w:val="0"/>
        <w:spacing w:before="192" w:after="0" w:line="262" w:lineRule="auto"/>
        <w:ind w:left="24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создавать устные и письменные тексты (описание, рассуждение, повествование);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 с возможной презентацией (текст, рисунки, фото, плакаты и др.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)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к тексту выступления.</w:t>
      </w:r>
    </w:p>
    <w:p w:rsidR="002C534F" w:rsidRPr="00DB3D29" w:rsidRDefault="002C534F">
      <w:pPr>
        <w:rPr>
          <w:lang w:val="ru-RU"/>
        </w:rPr>
        <w:sectPr w:rsidR="002C534F" w:rsidRPr="00DB3D29">
          <w:pgSz w:w="11900" w:h="16840"/>
          <w:pgMar w:top="286" w:right="790" w:bottom="438" w:left="846" w:header="720" w:footer="720" w:gutter="0"/>
          <w:cols w:space="720" w:equalWidth="0">
            <w:col w:w="10264" w:space="0"/>
          </w:cols>
          <w:docGrid w:linePitch="360"/>
        </w:sectPr>
      </w:pPr>
    </w:p>
    <w:p w:rsidR="002C534F" w:rsidRPr="00DB3D29" w:rsidRDefault="002C534F">
      <w:pPr>
        <w:autoSpaceDE w:val="0"/>
        <w:autoSpaceDN w:val="0"/>
        <w:spacing w:after="78" w:line="220" w:lineRule="exact"/>
        <w:rPr>
          <w:lang w:val="ru-RU"/>
        </w:rPr>
      </w:pPr>
    </w:p>
    <w:p w:rsidR="002C534F" w:rsidRPr="00DB3D29" w:rsidRDefault="00F92387">
      <w:pPr>
        <w:autoSpaceDE w:val="0"/>
        <w:autoSpaceDN w:val="0"/>
        <w:spacing w:after="0" w:line="262" w:lineRule="auto"/>
        <w:ind w:left="180" w:right="4896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универсальные учебные действия: </w:t>
      </w: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 и операций.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2C534F" w:rsidRPr="00DB3D29" w:rsidRDefault="00F92387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</w:t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оценивать целесообразность выбранных способов действия, при необходимости корректировать их.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2C534F" w:rsidRPr="00DB3D29" w:rsidRDefault="00F92387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значение коллективной деятельности для успешного решения учебной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158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руководить, выполнять поручения, подчиняться;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2C534F" w:rsidRPr="00DB3D29" w:rsidRDefault="00F92387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работы.</w:t>
      </w:r>
    </w:p>
    <w:p w:rsidR="002C534F" w:rsidRPr="00DB3D29" w:rsidRDefault="00F92387">
      <w:pPr>
        <w:autoSpaceDE w:val="0"/>
        <w:autoSpaceDN w:val="0"/>
        <w:spacing w:before="288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2C534F" w:rsidRPr="00DB3D29" w:rsidRDefault="00F92387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 классе 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</w:p>
    <w:p w:rsidR="002C534F" w:rsidRPr="00DB3D29" w:rsidRDefault="00F92387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воспроизводить название своего населённого пункта, региона, страны;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животны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х(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насекомые, рыбы, птицы, звери); </w:t>
      </w:r>
    </w:p>
    <w:p w:rsidR="002C534F" w:rsidRPr="00DB3D29" w:rsidRDefault="002C534F">
      <w:pPr>
        <w:rPr>
          <w:lang w:val="ru-RU"/>
        </w:rPr>
        <w:sectPr w:rsidR="002C534F" w:rsidRPr="00DB3D29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C534F" w:rsidRPr="00DB3D29" w:rsidRDefault="002C534F">
      <w:pPr>
        <w:autoSpaceDE w:val="0"/>
        <w:autoSpaceDN w:val="0"/>
        <w:spacing w:after="108" w:line="220" w:lineRule="exact"/>
        <w:rPr>
          <w:lang w:val="ru-RU"/>
        </w:rPr>
      </w:pPr>
    </w:p>
    <w:p w:rsidR="002C534F" w:rsidRPr="00DB3D29" w:rsidRDefault="00F92387">
      <w:pPr>
        <w:autoSpaceDE w:val="0"/>
        <w:autoSpaceDN w:val="0"/>
        <w:spacing w:after="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правила ухода за комнатными растениями и домашними животными; </w:t>
      </w:r>
    </w:p>
    <w:p w:rsidR="002C534F" w:rsidRPr="00DB3D29" w:rsidRDefault="00F92387">
      <w:pPr>
        <w:autoSpaceDE w:val="0"/>
        <w:autoSpaceDN w:val="0"/>
        <w:spacing w:before="190" w:after="0"/>
        <w:ind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2C534F" w:rsidRPr="00DB3D29" w:rsidRDefault="00F92387">
      <w:pPr>
        <w:autoSpaceDE w:val="0"/>
        <w:autoSpaceDN w:val="0"/>
        <w:spacing w:before="192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для ответов на вопросы небольшие тексты о природе и обществе; </w:t>
      </w:r>
    </w:p>
    <w:p w:rsidR="002C534F" w:rsidRPr="00DB3D29" w:rsidRDefault="00F92387">
      <w:pPr>
        <w:autoSpaceDE w:val="0"/>
        <w:autoSpaceDN w:val="0"/>
        <w:spacing w:before="192" w:after="0" w:line="262" w:lineRule="auto"/>
        <w:ind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здорового питания и личной гигиены;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пешехода;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в природе;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right="100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с помощью взрослых (учителя, родителей) пользоваться электронным дневником и электронными ресурсами школы.</w:t>
      </w:r>
    </w:p>
    <w:p w:rsidR="002C534F" w:rsidRPr="00DB3D29" w:rsidRDefault="002C534F">
      <w:pPr>
        <w:rPr>
          <w:lang w:val="ru-RU"/>
        </w:rPr>
        <w:sectPr w:rsidR="002C534F" w:rsidRPr="00DB3D29">
          <w:pgSz w:w="11900" w:h="16840"/>
          <w:pgMar w:top="328" w:right="840" w:bottom="1440" w:left="1086" w:header="720" w:footer="720" w:gutter="0"/>
          <w:cols w:space="720" w:equalWidth="0">
            <w:col w:w="9974" w:space="0"/>
          </w:cols>
          <w:docGrid w:linePitch="360"/>
        </w:sectPr>
      </w:pPr>
    </w:p>
    <w:p w:rsidR="002C534F" w:rsidRPr="00DB3D29" w:rsidRDefault="002C534F">
      <w:pPr>
        <w:autoSpaceDE w:val="0"/>
        <w:autoSpaceDN w:val="0"/>
        <w:spacing w:after="64" w:line="220" w:lineRule="exact"/>
        <w:rPr>
          <w:lang w:val="ru-RU"/>
        </w:rPr>
      </w:pPr>
    </w:p>
    <w:p w:rsidR="002C534F" w:rsidRDefault="00F92387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38"/>
        <w:gridCol w:w="528"/>
        <w:gridCol w:w="1104"/>
        <w:gridCol w:w="1142"/>
        <w:gridCol w:w="804"/>
        <w:gridCol w:w="2220"/>
        <w:gridCol w:w="1238"/>
        <w:gridCol w:w="5860"/>
      </w:tblGrid>
      <w:tr w:rsidR="002C534F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5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2C534F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</w:tr>
      <w:tr w:rsidR="002C534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Человек и общество.</w:t>
            </w:r>
          </w:p>
        </w:tc>
      </w:tr>
      <w:tr w:rsidR="002C534F" w:rsidRPr="001F4931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80" w:after="0" w:line="250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Школьные традиции 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праздники. Классный,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школьный коллектив,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совместная деятельность.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80" w:after="0" w:line="254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Экскурсия по школе,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помещениями; Обсуждение ситуаций по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равила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поведения в классе и в школе»;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Экскурсия по школе;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помещениями;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/43/</w:t>
            </w:r>
          </w:p>
        </w:tc>
      </w:tr>
      <w:tr w:rsidR="002C534F" w:rsidRPr="001F4931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Одноклассники,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взаимоотношения между ними; ценность дружбы, взаимной помощи.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ситуаций по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равила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поведения в классе и в школе»;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45" w:lineRule="auto"/>
              <w:ind w:left="72" w:right="216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/3773/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/157393/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Учи.Ру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-57466</w:t>
            </w:r>
          </w:p>
          <w:p w:rsidR="002C534F" w:rsidRPr="00DB3D29" w:rsidRDefault="00F92387">
            <w:pPr>
              <w:autoSpaceDE w:val="0"/>
              <w:autoSpaceDN w:val="0"/>
              <w:spacing w:before="212" w:after="0" w:line="247" w:lineRule="auto"/>
              <w:ind w:left="72" w:right="432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pravila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obshcheniia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-546146/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-545626</w:t>
            </w:r>
          </w:p>
        </w:tc>
      </w:tr>
      <w:tr w:rsidR="002C534F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Рабочее место школьника.</w:t>
            </w:r>
          </w:p>
          <w:p w:rsidR="002C534F" w:rsidRPr="00DB3D29" w:rsidRDefault="00F92387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Правила безопасной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работы на учебном месте, режим труда и отдыха.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ситуаций по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равила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поведения в классе и в школе»;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https://www.youtube.com/watch?v=iM851yHku70</w:t>
            </w:r>
          </w:p>
        </w:tc>
      </w:tr>
      <w:tr w:rsidR="002C534F" w:rsidRPr="001F4931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Россия Москва — столица России. Народы России.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и обсуждение иллюстраций,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видеофрагментов и других материалов (по выбору) на темы «Москва — столица России», «Экскурсия по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Москве»;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2" w:lineRule="auto"/>
              <w:ind w:left="72" w:right="201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/5091/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/118888/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/5164/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/273959/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-6596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-6597 </w:t>
            </w:r>
            <w:r w:rsidRPr="00DB3D29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-5137</w:t>
            </w:r>
          </w:p>
        </w:tc>
      </w:tr>
      <w:tr w:rsidR="002C534F" w:rsidRPr="001F4931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Первоначальные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сведения о родном крае.</w:t>
            </w:r>
          </w:p>
          <w:p w:rsidR="002C534F" w:rsidRPr="00DB3D29" w:rsidRDefault="00F92387">
            <w:pPr>
              <w:tabs>
                <w:tab w:val="left" w:pos="112"/>
              </w:tabs>
              <w:autoSpaceDE w:val="0"/>
              <w:autoSpaceDN w:val="0"/>
              <w:spacing w:before="20" w:after="0" w:line="247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Название своего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населённого пункта (города, села), региона.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Рассматривание и описание изделий народных промыслов родного края и народов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России;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-5137</w:t>
            </w:r>
          </w:p>
        </w:tc>
      </w:tr>
      <w:tr w:rsidR="002C534F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Культурные объекты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родного края. Труд людей.</w:t>
            </w:r>
          </w:p>
          <w:p w:rsidR="002C534F" w:rsidRPr="00DB3D29" w:rsidRDefault="00F92387">
            <w:pPr>
              <w:autoSpaceDE w:val="0"/>
              <w:autoSpaceDN w:val="0"/>
              <w:spacing w:before="20" w:after="0" w:line="245" w:lineRule="auto"/>
              <w:ind w:left="72" w:right="57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Ценность и красота рукотворного мира.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Экскурсии, целевые прогулки, просмотр иллюстраций,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видеофрагментов и других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материалов о родном крае,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труде людей;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https://www.youtube.com/watch?time_continue=9&amp;v=fs21tlAyhYw&amp;feature=emb_logo</w:t>
            </w:r>
          </w:p>
        </w:tc>
      </w:tr>
    </w:tbl>
    <w:p w:rsidR="002C534F" w:rsidRDefault="002C534F">
      <w:pPr>
        <w:autoSpaceDE w:val="0"/>
        <w:autoSpaceDN w:val="0"/>
        <w:spacing w:after="0" w:line="14" w:lineRule="exact"/>
      </w:pPr>
    </w:p>
    <w:p w:rsidR="002C534F" w:rsidRDefault="002C534F">
      <w:pPr>
        <w:sectPr w:rsidR="002C534F">
          <w:pgSz w:w="16840" w:h="11900"/>
          <w:pgMar w:top="282" w:right="640" w:bottom="107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C534F" w:rsidRDefault="002C534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38"/>
        <w:gridCol w:w="528"/>
        <w:gridCol w:w="1104"/>
        <w:gridCol w:w="1142"/>
        <w:gridCol w:w="804"/>
        <w:gridCol w:w="2220"/>
        <w:gridCol w:w="1238"/>
        <w:gridCol w:w="5860"/>
      </w:tblGrid>
      <w:tr w:rsidR="002C534F" w:rsidRPr="001F4931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Правила поведения в социуме.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теме «Правила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поведения в учреждениях культуры — в театре, музее, библиотеке»;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/3749/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/295983/</w:t>
            </w:r>
          </w:p>
          <w:p w:rsidR="002C534F" w:rsidRPr="00DB3D29" w:rsidRDefault="00F92387">
            <w:pPr>
              <w:autoSpaceDE w:val="0"/>
              <w:autoSpaceDN w:val="0"/>
              <w:spacing w:before="212" w:after="0" w:line="247" w:lineRule="auto"/>
              <w:ind w:left="72" w:right="432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pravila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obshcheniia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-546146/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kak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vesti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sebia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obshchestvennykh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mestakh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-545649</w:t>
            </w:r>
          </w:p>
          <w:p w:rsidR="002C534F" w:rsidRPr="00DB3D29" w:rsidRDefault="00F92387">
            <w:pPr>
              <w:autoSpaceDE w:val="0"/>
              <w:autoSpaceDN w:val="0"/>
              <w:spacing w:before="212" w:after="0" w:line="247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pravila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obshcheniia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-546146/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bud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dobrym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spravedlivym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-643655</w:t>
            </w:r>
          </w:p>
        </w:tc>
      </w:tr>
      <w:tr w:rsidR="002C534F" w:rsidRPr="001F4931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80" w:after="0" w:line="250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Моя семья в прошлом и настоящем. Имена 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фамилии членов семьи, их профессии.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80" w:after="0" w:line="252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по теме «Что такое семья»;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 детей по теме «Как наша семья проводит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свободное время»;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80" w:after="0" w:line="245" w:lineRule="auto"/>
              <w:ind w:left="72" w:right="201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/5564/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/157330/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-32832</w:t>
            </w:r>
          </w:p>
          <w:p w:rsidR="002C534F" w:rsidRPr="00DB3D29" w:rsidRDefault="00F92387">
            <w:pPr>
              <w:autoSpaceDE w:val="0"/>
              <w:autoSpaceDN w:val="0"/>
              <w:spacing w:before="210" w:after="0" w:line="250" w:lineRule="auto"/>
              <w:ind w:left="72" w:right="432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pravila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obshcheniia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-546146/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semia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-536737</w:t>
            </w:r>
          </w:p>
        </w:tc>
      </w:tr>
      <w:tr w:rsidR="002C534F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Взаимоотношения 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взаимопомощь в семье.</w:t>
            </w:r>
          </w:p>
          <w:p w:rsidR="002C534F" w:rsidRDefault="00F92387">
            <w:pPr>
              <w:autoSpaceDE w:val="0"/>
              <w:autoSpaceDN w:val="0"/>
              <w:spacing w:before="2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Совместный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труд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 и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отдых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 детей по теме «Как наша семья проводит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свободное время»;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https://www.youtube.com/watch?v=wO08YH8BSGI&amp;feature=emb_logo</w:t>
            </w:r>
          </w:p>
        </w:tc>
      </w:tr>
      <w:tr w:rsidR="002C534F" w:rsidRPr="001F493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Домашний адрес.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иллюстративным материалом: рассматривание фото, репродукций на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у«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Семья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-10153</w:t>
            </w:r>
          </w:p>
        </w:tc>
      </w:tr>
      <w:tr w:rsidR="002C534F">
        <w:trPr>
          <w:trHeight w:hRule="exact" w:val="350"/>
        </w:trPr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2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</w:tr>
      <w:tr w:rsidR="002C534F">
        <w:trPr>
          <w:trHeight w:hRule="exact" w:val="348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Человек и природа.</w:t>
            </w:r>
          </w:p>
        </w:tc>
      </w:tr>
      <w:tr w:rsidR="002C534F" w:rsidRPr="001F4931">
        <w:trPr>
          <w:trHeight w:hRule="exact" w:val="18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64" w:after="0" w:line="245" w:lineRule="auto"/>
              <w:ind w:right="432"/>
              <w:jc w:val="center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Природа и предметы, созданные человеком.</w:t>
            </w:r>
          </w:p>
          <w:p w:rsidR="002C534F" w:rsidRPr="00DB3D29" w:rsidRDefault="00F92387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Природные материалы.</w:t>
            </w:r>
          </w:p>
          <w:p w:rsidR="002C534F" w:rsidRPr="00DB3D29" w:rsidRDefault="00F92387">
            <w:pPr>
              <w:autoSpaceDE w:val="0"/>
              <w:autoSpaceDN w:val="0"/>
              <w:spacing w:before="18" w:after="0" w:line="25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Бережное отношение к </w:t>
            </w:r>
            <w:r w:rsidRPr="00DB3D29">
              <w:rPr>
                <w:lang w:val="ru-RU"/>
              </w:rPr>
              <w:br/>
            </w:r>
            <w:proofErr w:type="gramStart"/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пред</w:t>
            </w:r>
            <w:proofErr w:type="gramEnd"/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метам, вещам, уход за ними.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«Почему люди должны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оберегать и охранять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природу»;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ситуаций по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равила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поведения в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природе»;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382" w:lineRule="auto"/>
              <w:ind w:left="72" w:right="86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/5625/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/154922/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B3D29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raznoobrazie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prirody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-320111/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obekty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prirody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rukotvornogo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-322882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-11239</w:t>
            </w:r>
          </w:p>
        </w:tc>
      </w:tr>
      <w:tr w:rsidR="002C534F" w:rsidRPr="001F4931">
        <w:trPr>
          <w:trHeight w:hRule="exact" w:val="14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66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Неживая и живая природа.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иллюстративным материалом: «Живая 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неживая природа»;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 w:right="201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/5531/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/155077/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-11240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</w:p>
          <w:p w:rsidR="002C534F" w:rsidRPr="00DB3D29" w:rsidRDefault="00F92387">
            <w:pPr>
              <w:autoSpaceDE w:val="0"/>
              <w:autoSpaceDN w:val="0"/>
              <w:spacing w:before="212" w:after="0" w:line="247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raznoobrazie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prirody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-320111/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kakaia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byvaet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priroda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-320112</w:t>
            </w:r>
          </w:p>
        </w:tc>
      </w:tr>
    </w:tbl>
    <w:p w:rsidR="002C534F" w:rsidRPr="00DB3D29" w:rsidRDefault="002C534F">
      <w:pPr>
        <w:autoSpaceDE w:val="0"/>
        <w:autoSpaceDN w:val="0"/>
        <w:spacing w:after="0" w:line="14" w:lineRule="exact"/>
        <w:rPr>
          <w:lang w:val="ru-RU"/>
        </w:rPr>
      </w:pPr>
    </w:p>
    <w:p w:rsidR="002C534F" w:rsidRPr="00DB3D29" w:rsidRDefault="002C534F">
      <w:pPr>
        <w:rPr>
          <w:lang w:val="ru-RU"/>
        </w:rPr>
        <w:sectPr w:rsidR="002C534F" w:rsidRPr="00DB3D29">
          <w:pgSz w:w="16840" w:h="11900"/>
          <w:pgMar w:top="284" w:right="640" w:bottom="11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C534F" w:rsidRPr="00DB3D29" w:rsidRDefault="002C534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38"/>
        <w:gridCol w:w="528"/>
        <w:gridCol w:w="1104"/>
        <w:gridCol w:w="1142"/>
        <w:gridCol w:w="804"/>
        <w:gridCol w:w="2220"/>
        <w:gridCol w:w="1238"/>
        <w:gridCol w:w="5860"/>
      </w:tblGrid>
      <w:tr w:rsidR="002C534F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Погода и термометр.</w:t>
            </w:r>
          </w:p>
          <w:p w:rsidR="002C534F" w:rsidRDefault="00F92387">
            <w:pPr>
              <w:autoSpaceDE w:val="0"/>
              <w:autoSpaceDN w:val="0"/>
              <w:spacing w:before="20" w:after="0" w:line="247" w:lineRule="auto"/>
              <w:ind w:left="72" w:right="288"/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Наблюдение за погодой своего края.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Сезонные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изменения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природе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Экскурсии по теме «Сезонные изменения в природе,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погодой»;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по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«И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змеряем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температуру»;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Якласс</w:t>
            </w:r>
          </w:p>
          <w:p w:rsidR="002C534F" w:rsidRDefault="00F92387">
            <w:pPr>
              <w:autoSpaceDE w:val="0"/>
              <w:autoSpaceDN w:val="0"/>
              <w:spacing w:before="212" w:after="0" w:line="247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https://www.yaklass.ru/p/okruzhayushchij-mir/2-klass/raznoobrazie-prirody-320111/prirodnye-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iavleniia-320613</w:t>
            </w:r>
          </w:p>
          <w:p w:rsidR="002C534F" w:rsidRDefault="00F92387">
            <w:pPr>
              <w:autoSpaceDE w:val="0"/>
              <w:autoSpaceDN w:val="0"/>
              <w:spacing w:before="212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https://www.yaklass.ru/p/okruzhayushchij-mir/2-klass/raznoobrazie-prirody-320111/iz-chego-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skladyvaetsia-pogoda-321250</w:t>
            </w:r>
          </w:p>
          <w:p w:rsidR="002C534F" w:rsidRDefault="00F92387">
            <w:pPr>
              <w:autoSpaceDE w:val="0"/>
              <w:autoSpaceDN w:val="0"/>
              <w:spacing w:before="212" w:after="0" w:line="250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https://www.yaklass.ru/p/okruzhayushchij-mir/2-klass/raznoobrazie-prirody-320111/osennie-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izmeneniia-v-prirode-321438</w:t>
            </w:r>
          </w:p>
        </w:tc>
      </w:tr>
      <w:tr w:rsidR="002C534F" w:rsidRPr="001F4931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Взаимосвязи между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человеком и природой.</w:t>
            </w:r>
          </w:p>
          <w:p w:rsidR="002C534F" w:rsidRPr="00DB3D29" w:rsidRDefault="00F92387">
            <w:pPr>
              <w:autoSpaceDE w:val="0"/>
              <w:autoSpaceDN w:val="0"/>
              <w:spacing w:before="18" w:after="0" w:line="250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Правила нравственного и безопасного поведения в природе.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«Почему люди должны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оберегать и охранять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природу»;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ситуаций по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равила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поведения в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природе»;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0" w:lineRule="auto"/>
              <w:ind w:left="72" w:right="2160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/3675/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/97796/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/5539/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/122515/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/3920/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/158175/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</w:p>
          <w:p w:rsidR="002C534F" w:rsidRPr="00DB3D29" w:rsidRDefault="00F92387">
            <w:pPr>
              <w:autoSpaceDE w:val="0"/>
              <w:autoSpaceDN w:val="0"/>
              <w:spacing w:before="212" w:after="0" w:line="245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uznaem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pochemu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tak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proiskhodit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-728429/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pravila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povedeniia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prirode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-5919428</w:t>
            </w:r>
          </w:p>
          <w:p w:rsidR="002C534F" w:rsidRPr="00DB3D29" w:rsidRDefault="00F92387">
            <w:pPr>
              <w:autoSpaceDE w:val="0"/>
              <w:autoSpaceDN w:val="0"/>
              <w:spacing w:before="212" w:after="0" w:line="245" w:lineRule="auto"/>
              <w:ind w:left="72" w:right="2160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Яндекс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.У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чебник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Учи.Ру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-34873</w:t>
            </w:r>
          </w:p>
        </w:tc>
      </w:tr>
      <w:tr w:rsidR="002C534F" w:rsidRPr="001F4931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66" w:after="0" w:line="254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Растения ближайшего окружения (узнавание, называние, краткое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описание).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«Чем различаются дикорастущие и культурные растения?»;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 w:right="201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/3610/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train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/154052/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-13270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</w:p>
          <w:p w:rsidR="002C534F" w:rsidRPr="00DB3D29" w:rsidRDefault="00F92387">
            <w:pPr>
              <w:autoSpaceDE w:val="0"/>
              <w:autoSpaceDN w:val="0"/>
              <w:spacing w:before="212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raznoobrazie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prirody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-320111/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raznoobrazie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rastenii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-323123</w:t>
            </w:r>
          </w:p>
        </w:tc>
      </w:tr>
      <w:tr w:rsidR="002C534F" w:rsidRPr="001F4931">
        <w:trPr>
          <w:trHeight w:hRule="exact" w:val="22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Лиственные и хвойные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растения. Дикорастущие и культурные растения.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Сравнение внешнего вида деревьев, кустарников, трав;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0" w:lineRule="auto"/>
              <w:ind w:left="72" w:right="201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/4043/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/117455/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-14602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</w:p>
          <w:p w:rsidR="002C534F" w:rsidRPr="00DB3D29" w:rsidRDefault="00F92387">
            <w:pPr>
              <w:autoSpaceDE w:val="0"/>
              <w:autoSpaceDN w:val="0"/>
              <w:spacing w:before="210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uznaem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chto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okruzhaet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-638762/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kakie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byvaiut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derevia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-634907</w:t>
            </w:r>
          </w:p>
          <w:p w:rsidR="002C534F" w:rsidRPr="00DB3D29" w:rsidRDefault="00F92387">
            <w:pPr>
              <w:autoSpaceDE w:val="0"/>
              <w:autoSpaceDN w:val="0"/>
              <w:spacing w:before="212" w:after="0" w:line="247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uznaem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chto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okruzhaet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-638762/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kakie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byvaiut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listia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-634904</w:t>
            </w:r>
          </w:p>
        </w:tc>
      </w:tr>
      <w:tr w:rsidR="002C534F" w:rsidRPr="001F4931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proofErr w:type="gramStart"/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Части растения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(называние, краткая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характеристика значения для жизни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растения): корень, стебель, лист, цветок, плод, семя.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по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«Н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айдите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у растений их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части»;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ценочного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5" w:lineRule="auto"/>
              <w:ind w:left="72" w:right="2304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-6598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</w:p>
          <w:p w:rsidR="002C534F" w:rsidRPr="00DB3D29" w:rsidRDefault="00F92387">
            <w:pPr>
              <w:autoSpaceDE w:val="0"/>
              <w:autoSpaceDN w:val="0"/>
              <w:spacing w:before="212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uznaem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chto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okruzhaet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-638762/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chto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obshchego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tcvetkovykh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rastenii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-562691</w:t>
            </w:r>
          </w:p>
          <w:p w:rsidR="002C534F" w:rsidRPr="00DB3D29" w:rsidRDefault="00F92387">
            <w:pPr>
              <w:autoSpaceDE w:val="0"/>
              <w:autoSpaceDN w:val="0"/>
              <w:spacing w:before="210" w:after="0" w:line="245" w:lineRule="auto"/>
              <w:ind w:left="72" w:right="144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Яндекс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.У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чебник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B3D29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education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yandex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lab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classes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/689866/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library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nature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tab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timeline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/1267834</w:t>
            </w:r>
          </w:p>
        </w:tc>
      </w:tr>
    </w:tbl>
    <w:p w:rsidR="002C534F" w:rsidRPr="00DB3D29" w:rsidRDefault="002C534F">
      <w:pPr>
        <w:autoSpaceDE w:val="0"/>
        <w:autoSpaceDN w:val="0"/>
        <w:spacing w:after="0" w:line="14" w:lineRule="exact"/>
        <w:rPr>
          <w:lang w:val="ru-RU"/>
        </w:rPr>
      </w:pPr>
    </w:p>
    <w:p w:rsidR="002C534F" w:rsidRPr="00DB3D29" w:rsidRDefault="002C534F">
      <w:pPr>
        <w:rPr>
          <w:lang w:val="ru-RU"/>
        </w:rPr>
        <w:sectPr w:rsidR="002C534F" w:rsidRPr="00DB3D29">
          <w:pgSz w:w="16840" w:h="11900"/>
          <w:pgMar w:top="284" w:right="640" w:bottom="56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C534F" w:rsidRPr="00DB3D29" w:rsidRDefault="002C534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38"/>
        <w:gridCol w:w="528"/>
        <w:gridCol w:w="1104"/>
        <w:gridCol w:w="1142"/>
        <w:gridCol w:w="804"/>
        <w:gridCol w:w="2220"/>
        <w:gridCol w:w="1238"/>
        <w:gridCol w:w="5860"/>
      </w:tblGrid>
      <w:tr w:rsidR="002C534F" w:rsidRPr="001F4931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Комнатные растения, правила содержания и ухода.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по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«У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чимся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ухаживать за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растениями уголка природы»;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379" w:lineRule="auto"/>
              <w:ind w:left="72" w:right="432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-7016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B3D29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uznaem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chto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okruzhaet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-638762/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tcvety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dome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-565399</w:t>
            </w:r>
          </w:p>
        </w:tc>
      </w:tr>
      <w:tr w:rsidR="002C534F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 w:right="174"/>
              <w:jc w:val="both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Разные группы животных (звери, насекомые, птицы, рыбы и др.).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Наблюдения за поведением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животных в естественных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условиях: повадки птиц,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движения зверей, условия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обитаний насекомых (во время экскурсий, целевых прогулок, просмотра видеоматериалов);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5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РЭШ https://uchi.ru/catalog/env/1-klass/lesson-7016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Учи.Ру https://uchi.ru/catalog/env/1-klass/chapter-1621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Яндекс.Учебник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https://education.yandex.ru/lab/classes/689866/library/nature/tab/timeline/lesson/1269591 ЯКласс</w:t>
            </w:r>
          </w:p>
          <w:p w:rsidR="002C534F" w:rsidRDefault="00F92387">
            <w:pPr>
              <w:autoSpaceDE w:val="0"/>
              <w:autoSpaceDN w:val="0"/>
              <w:spacing w:before="21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https://www.yaklass.ru/p/okruzhayushchij-mir/1-klass/uznaem-chto-nas-okruzhaet-638762/nasekomye-684179</w:t>
            </w:r>
          </w:p>
          <w:p w:rsidR="002C534F" w:rsidRDefault="00F92387">
            <w:pPr>
              <w:autoSpaceDE w:val="0"/>
              <w:autoSpaceDN w:val="0"/>
              <w:spacing w:before="210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https://www.yaklass.ru/p/okruzhayushchij-mir/1-klass/uznaem-chto-nas-okruzhaet-638762/ryby-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685781</w:t>
            </w:r>
          </w:p>
          <w:p w:rsidR="002C534F" w:rsidRDefault="00F92387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https://www.yaklass.ru/p/okruzhayushchij-mir/1-klass/uznaem-chto-nas-okruzhaet-638762/ptitcy-686268</w:t>
            </w:r>
          </w:p>
          <w:p w:rsidR="002C534F" w:rsidRDefault="00F92387">
            <w:pPr>
              <w:autoSpaceDE w:val="0"/>
              <w:autoSpaceDN w:val="0"/>
              <w:spacing w:before="212" w:after="0" w:line="247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https://www.yaklass.ru/p/okruzhayushchij-mir/1-klass/uznaem-chto-nas-okruzhaet-638762/zveri-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845795</w:t>
            </w:r>
          </w:p>
        </w:tc>
      </w:tr>
      <w:tr w:rsidR="002C534F" w:rsidRPr="001F4931">
        <w:trPr>
          <w:trHeight w:hRule="exact" w:val="199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2.10.</w:t>
            </w:r>
          </w:p>
        </w:tc>
        <w:tc>
          <w:tcPr>
            <w:tcW w:w="21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Домашние и дикие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животные (различия в условиях жизни).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Логическая задача: найди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ошибку в иллюстрациях 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—к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акое животное попало в эту группу неправильно;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0" w:lineRule="auto"/>
              <w:ind w:left="72" w:right="201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/5532/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/156826/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-27056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</w:p>
          <w:p w:rsidR="002C534F" w:rsidRPr="00DB3D29" w:rsidRDefault="00F92387">
            <w:pPr>
              <w:autoSpaceDE w:val="0"/>
              <w:autoSpaceDN w:val="0"/>
              <w:spacing w:before="210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uznaem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pochemu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tak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proiskhodit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-728429/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liubov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domashnim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pitomtcam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-5919425</w:t>
            </w:r>
          </w:p>
          <w:p w:rsidR="002C534F" w:rsidRPr="00DB3D29" w:rsidRDefault="00F92387">
            <w:pPr>
              <w:autoSpaceDE w:val="0"/>
              <w:autoSpaceDN w:val="0"/>
              <w:spacing w:before="210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raznoobrazie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prirody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-320111/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znakomimsia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dikimi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domashnimi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zhivotnymi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-323127</w:t>
            </w:r>
          </w:p>
        </w:tc>
      </w:tr>
      <w:tr w:rsidR="002C534F" w:rsidRPr="001F4931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Забота о домашних питомцах.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 детей по теме «Мой домашний питомец»;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5" w:lineRule="auto"/>
              <w:ind w:left="72" w:right="2160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-27057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-32831</w:t>
            </w:r>
          </w:p>
          <w:p w:rsidR="002C534F" w:rsidRPr="00DB3D29" w:rsidRDefault="00F92387">
            <w:pPr>
              <w:autoSpaceDE w:val="0"/>
              <w:autoSpaceDN w:val="0"/>
              <w:spacing w:before="212" w:after="0" w:line="247" w:lineRule="auto"/>
              <w:ind w:left="72" w:right="432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raznoobrazie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prirody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-320111/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kto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zhivet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zhivom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ugolke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-348567</w:t>
            </w:r>
          </w:p>
        </w:tc>
      </w:tr>
      <w:tr w:rsidR="002C534F">
        <w:trPr>
          <w:trHeight w:hRule="exact" w:val="350"/>
        </w:trPr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37</w:t>
            </w:r>
          </w:p>
        </w:tc>
        <w:tc>
          <w:tcPr>
            <w:tcW w:w="12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</w:tr>
      <w:tr w:rsidR="002C534F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Правила безопасной жизни.</w:t>
            </w:r>
          </w:p>
        </w:tc>
      </w:tr>
    </w:tbl>
    <w:p w:rsidR="002C534F" w:rsidRDefault="002C534F">
      <w:pPr>
        <w:autoSpaceDE w:val="0"/>
        <w:autoSpaceDN w:val="0"/>
        <w:spacing w:after="0" w:line="14" w:lineRule="exact"/>
      </w:pPr>
    </w:p>
    <w:p w:rsidR="002C534F" w:rsidRDefault="002C534F">
      <w:pPr>
        <w:sectPr w:rsidR="002C534F">
          <w:pgSz w:w="16840" w:h="11900"/>
          <w:pgMar w:top="284" w:right="640" w:bottom="110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C534F" w:rsidRDefault="002C534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38"/>
        <w:gridCol w:w="528"/>
        <w:gridCol w:w="1104"/>
        <w:gridCol w:w="1142"/>
        <w:gridCol w:w="804"/>
        <w:gridCol w:w="2220"/>
        <w:gridCol w:w="1238"/>
        <w:gridCol w:w="5860"/>
      </w:tblGrid>
      <w:tr w:rsidR="002C534F" w:rsidRPr="001F4931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Необходимость соблюдения режима дня, правил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здорового питания 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личной гигиены.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теме «Что такое режим дня»: обсуждение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режима дня первоклассника;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0" w:lineRule="auto"/>
              <w:ind w:left="72" w:right="201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/5562/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/224516/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/3839/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train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/155817/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-39461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</w:p>
          <w:p w:rsidR="002C534F" w:rsidRPr="00DB3D29" w:rsidRDefault="00F92387">
            <w:pPr>
              <w:autoSpaceDE w:val="0"/>
              <w:autoSpaceDN w:val="0"/>
              <w:spacing w:before="212" w:after="0" w:line="245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zdorove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bezopasnosti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-425638/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sokhraniaem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zdorove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-386155</w:t>
            </w:r>
          </w:p>
          <w:p w:rsidR="002C534F" w:rsidRPr="00DB3D29" w:rsidRDefault="00F92387">
            <w:pPr>
              <w:autoSpaceDE w:val="0"/>
              <w:autoSpaceDN w:val="0"/>
              <w:spacing w:before="212" w:after="0" w:line="247" w:lineRule="auto"/>
              <w:ind w:left="72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Яндекс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.У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чебник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B3D29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education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yandex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lab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classes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/689866/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library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nature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tab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timeline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/44621971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education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yandex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lab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classes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/689866/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library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nature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tab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timeline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/44622048</w:t>
            </w:r>
          </w:p>
        </w:tc>
      </w:tr>
      <w:tr w:rsidR="002C534F" w:rsidRPr="001F4931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Правила безопасности в быту: пользование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бытовыми </w:t>
            </w:r>
            <w:proofErr w:type="gramStart"/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электро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приборами</w:t>
            </w:r>
            <w:proofErr w:type="gramEnd"/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, газовыми плитами.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Практическое занятие в кабинете;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2" w:lineRule="auto"/>
              <w:ind w:left="72" w:right="201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/4451/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/155842/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/3729/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/157229/ </w:t>
            </w:r>
            <w:r w:rsidRPr="00DB3D29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/4062/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/81551/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-50382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-51463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</w:p>
          <w:p w:rsidR="002C534F" w:rsidRPr="00DB3D29" w:rsidRDefault="00F92387">
            <w:pPr>
              <w:autoSpaceDE w:val="0"/>
              <w:autoSpaceDN w:val="0"/>
              <w:spacing w:before="212" w:after="0" w:line="245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zdorove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bezopasnosti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-425638/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opasnosti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tvoem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dome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-386159</w:t>
            </w:r>
          </w:p>
        </w:tc>
      </w:tr>
      <w:tr w:rsidR="002C534F" w:rsidRPr="001F4931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Дорога от дома до школы.</w:t>
            </w:r>
          </w:p>
          <w:p w:rsidR="002C534F" w:rsidRPr="00DB3D29" w:rsidRDefault="00F92387">
            <w:pPr>
              <w:autoSpaceDE w:val="0"/>
              <w:autoSpaceDN w:val="0"/>
              <w:spacing w:before="20" w:after="0" w:line="252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Правила безопасного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поведения пешехода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(дорожные знаки, дорожная разметка, дорожные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сигналы).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Практическое занятие. Дорожные знаки.;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2" w:lineRule="auto"/>
              <w:ind w:left="72" w:right="201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/4451/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/155842/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/3729/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/157229/ </w:t>
            </w:r>
            <w:r w:rsidRPr="00DB3D29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/4062/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/81551/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-50382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-51463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</w:p>
          <w:p w:rsidR="002C534F" w:rsidRPr="00DB3D29" w:rsidRDefault="00F92387">
            <w:pPr>
              <w:autoSpaceDE w:val="0"/>
              <w:autoSpaceDN w:val="0"/>
              <w:spacing w:before="212" w:after="0" w:line="245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zdorove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bezopasnosti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-425638/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opasnosti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tvoem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dome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-386159</w:t>
            </w:r>
          </w:p>
        </w:tc>
      </w:tr>
      <w:tr w:rsidR="002C534F" w:rsidRPr="001F4931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Безопасность в сети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Интернет (электронный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дневник и электронные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ресурсы школы) в условиях контролируемого доступа в Интернет.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Практическое занятие в кабинете;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45" w:lineRule="auto"/>
              <w:ind w:left="72" w:right="1152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-31315 </w:t>
            </w:r>
            <w:r w:rsidRPr="00DB3D29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Q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61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MGqk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NVo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&amp;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feature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emb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logo</w:t>
            </w:r>
          </w:p>
        </w:tc>
      </w:tr>
      <w:tr w:rsidR="002C534F">
        <w:trPr>
          <w:trHeight w:hRule="exact" w:val="396"/>
        </w:trPr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2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</w:tr>
      <w:tr w:rsidR="002C534F">
        <w:trPr>
          <w:trHeight w:hRule="exact" w:val="348"/>
        </w:trPr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2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</w:tr>
      <w:tr w:rsidR="002C534F">
        <w:trPr>
          <w:trHeight w:hRule="exact" w:val="522"/>
        </w:trPr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</w:t>
            </w:r>
          </w:p>
        </w:tc>
        <w:tc>
          <w:tcPr>
            <w:tcW w:w="10122" w:type="dxa"/>
            <w:gridSpan w:val="4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</w:tr>
    </w:tbl>
    <w:p w:rsidR="002C534F" w:rsidRDefault="002C534F">
      <w:pPr>
        <w:autoSpaceDE w:val="0"/>
        <w:autoSpaceDN w:val="0"/>
        <w:spacing w:after="0" w:line="14" w:lineRule="exact"/>
      </w:pPr>
    </w:p>
    <w:p w:rsidR="002C534F" w:rsidRDefault="002C534F">
      <w:pPr>
        <w:sectPr w:rsidR="002C534F">
          <w:pgSz w:w="16840" w:h="11900"/>
          <w:pgMar w:top="284" w:right="640" w:bottom="134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C534F" w:rsidRDefault="002C534F">
      <w:pPr>
        <w:autoSpaceDE w:val="0"/>
        <w:autoSpaceDN w:val="0"/>
        <w:spacing w:after="78" w:line="220" w:lineRule="exact"/>
      </w:pPr>
    </w:p>
    <w:p w:rsidR="002C534F" w:rsidRDefault="00F92387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2C534F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</w:tr>
      <w:tr w:rsidR="002C534F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</w:tr>
      <w:tr w:rsidR="002C534F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Школьные традиции 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праздники. Классный,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школьный коллектив,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совместная деятельность.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Одноклассники,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взаимоотношения между ними; ценность дружбы, взаимной помощи.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Рабочее место школьника.</w:t>
            </w:r>
          </w:p>
          <w:p w:rsidR="002C534F" w:rsidRPr="00DB3D29" w:rsidRDefault="00F92387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безопасной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работы на учебном месте, режим труда и отдыха.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Россия Москва — столица России. Народы России.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Первоначальные сведения о родном крае.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tabs>
                <w:tab w:val="left" w:pos="132"/>
              </w:tabs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Название своего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населённого пункта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(города, села), региона.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Культурные объекты родного края.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Труд людей. Ценность 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красота рукотворного мира.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 поведения в социуме.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поведения в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учреждениях культуры — в театре, музее, библиотеке.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 w:rsidRPr="001F4931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Моя семья в прошлом и настоящем.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2C534F" w:rsidRPr="00DB3D29" w:rsidRDefault="002C534F">
      <w:pPr>
        <w:autoSpaceDE w:val="0"/>
        <w:autoSpaceDN w:val="0"/>
        <w:spacing w:after="0" w:line="14" w:lineRule="exact"/>
        <w:rPr>
          <w:lang w:val="ru-RU"/>
        </w:rPr>
      </w:pPr>
    </w:p>
    <w:p w:rsidR="002C534F" w:rsidRPr="00DB3D29" w:rsidRDefault="002C534F">
      <w:pPr>
        <w:rPr>
          <w:lang w:val="ru-RU"/>
        </w:rPr>
        <w:sectPr w:rsidR="002C534F" w:rsidRPr="00DB3D29">
          <w:pgSz w:w="11900" w:h="16840"/>
          <w:pgMar w:top="298" w:right="650" w:bottom="5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C534F" w:rsidRPr="00DB3D29" w:rsidRDefault="002C534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Имена и фамилии членов семьи, их профессии.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Взаимоотношения 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взаимопомощь в семье.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Совместный труд  и отдых.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Домашний адрес.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Безопасный маршрут.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71" w:lineRule="auto"/>
              <w:ind w:left="72" w:right="432"/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Природа и предметы, созданные человеком.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Бережное отношение к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предметам, вещам, уход за ними.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Живая  природа.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Неживая природа.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Неживая и живая природа.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Погода и термометр.</w:t>
            </w:r>
          </w:p>
          <w:p w:rsidR="002C534F" w:rsidRPr="00DB3D29" w:rsidRDefault="00F92387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Наблюдение за погодой своего края.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Сезонные изменения в природе.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100" w:after="0" w:line="262" w:lineRule="auto"/>
              <w:ind w:right="576"/>
              <w:jc w:val="center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 безопасного поведения в природе.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Растения ближайшего окружения (узнавание, называние, краткое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описание).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gram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Растения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которые мне всегда встречаются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Лиственные и хвойные растения.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2C534F" w:rsidRDefault="002C534F">
      <w:pPr>
        <w:autoSpaceDE w:val="0"/>
        <w:autoSpaceDN w:val="0"/>
        <w:spacing w:after="0" w:line="14" w:lineRule="exact"/>
      </w:pPr>
    </w:p>
    <w:p w:rsidR="002C534F" w:rsidRDefault="002C534F">
      <w:pPr>
        <w:sectPr w:rsidR="002C534F">
          <w:pgSz w:w="11900" w:h="16840"/>
          <w:pgMar w:top="284" w:right="650" w:bottom="6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C534F" w:rsidRDefault="002C534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Узнаю деревья по листочкам.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Сравнение внешнего вида деревьев, кустарников,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трав;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Части растения (называние, краткая характеристика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значения для жизни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растения): корень, стебель.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Части растения (называние, краткая характеристика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значения для жизни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растения):  лист, цветок.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Части растения (называние, краткая характеристика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значения для жизни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растения): плод, семя.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Комнатные 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растения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Что растет на подоконнике?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Откуда берутся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шоколадизюм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мед?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Кто такие насекомые?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Кто такие рыбы?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Кто такие птицы?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 зимой помочь птицам?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Где живут белые медведи?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Где живут слоны?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такое зоопарк?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Дикие животные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 w:rsidRPr="001F493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Домашние животные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2C534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Забота о домашних животных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2C534F" w:rsidRDefault="002C534F">
      <w:pPr>
        <w:autoSpaceDE w:val="0"/>
        <w:autoSpaceDN w:val="0"/>
        <w:spacing w:after="0" w:line="14" w:lineRule="exact"/>
      </w:pPr>
    </w:p>
    <w:p w:rsidR="002C534F" w:rsidRDefault="002C534F">
      <w:pPr>
        <w:sectPr w:rsidR="002C534F">
          <w:pgSz w:w="11900" w:h="16840"/>
          <w:pgMar w:top="284" w:right="650" w:bottom="5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C534F" w:rsidRDefault="002C534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 живут животные?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 можем помочь диким животным?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Почему мы любим кошек и собак?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Проект "Мои домашние животные"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 надо ухаживаю за кошкой и собакой?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100" w:after="0" w:line="281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Необходимость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соблюдения режима дня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,правила здорового питания и личной гигиены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ачем мы спим ночью?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Почему надо есть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многоовощей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фруктов?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Почему надо чистить зубы и мыть руки?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безопасного поведения в быту. Что вокруг нас может быть опасным?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 w:right="720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безопасного пользования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электроприборами и газовыми плитами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безопасного поведения пешехода.</w:t>
            </w:r>
          </w:p>
          <w:p w:rsidR="002C534F" w:rsidRPr="00DB3D29" w:rsidRDefault="00F92387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Дорога от дома до школы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работа.</w:t>
            </w:r>
          </w:p>
          <w:p w:rsidR="002C534F" w:rsidRPr="00DB3D29" w:rsidRDefault="00F92387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Составление безопасного маршрута.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Почему в автомобиле и в поезде нужно соблюдать правила безопасности?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умеет компьютер?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Зачем нам телефон и телевизор?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2C534F" w:rsidRDefault="002C534F">
      <w:pPr>
        <w:autoSpaceDE w:val="0"/>
        <w:autoSpaceDN w:val="0"/>
        <w:spacing w:after="0" w:line="14" w:lineRule="exact"/>
      </w:pPr>
    </w:p>
    <w:p w:rsidR="002C534F" w:rsidRDefault="002C534F">
      <w:pPr>
        <w:sectPr w:rsidR="002C534F">
          <w:pgSz w:w="11900" w:h="16840"/>
          <w:pgMar w:top="284" w:right="650" w:bottom="40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C534F" w:rsidRDefault="002C534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2C534F" w:rsidRPr="001F493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Безопасность в Интернете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10"/>
        </w:trPr>
        <w:tc>
          <w:tcPr>
            <w:tcW w:w="3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</w:tr>
    </w:tbl>
    <w:p w:rsidR="002C534F" w:rsidRDefault="002C534F">
      <w:pPr>
        <w:autoSpaceDE w:val="0"/>
        <w:autoSpaceDN w:val="0"/>
        <w:spacing w:after="0" w:line="14" w:lineRule="exact"/>
      </w:pPr>
    </w:p>
    <w:p w:rsidR="002C534F" w:rsidRDefault="002C534F">
      <w:pPr>
        <w:sectPr w:rsidR="002C534F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C534F" w:rsidRDefault="002C534F">
      <w:pPr>
        <w:autoSpaceDE w:val="0"/>
        <w:autoSpaceDN w:val="0"/>
        <w:spacing w:after="78" w:line="220" w:lineRule="exact"/>
      </w:pPr>
    </w:p>
    <w:p w:rsidR="002C534F" w:rsidRDefault="00F92387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2C534F" w:rsidRDefault="00F92387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2C534F" w:rsidRPr="00DB3D29" w:rsidRDefault="00F92387">
      <w:pPr>
        <w:autoSpaceDE w:val="0"/>
        <w:autoSpaceDN w:val="0"/>
        <w:spacing w:before="166" w:after="0" w:line="271" w:lineRule="auto"/>
        <w:ind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Окружающий мир (в 2 частях), 1 класс /Плешаков А.А., Новицкая М.Ю., Акционерное общество</w:t>
      </w:r>
      <w:r w:rsidR="006E3E5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«Издательство «Просвещение»; </w:t>
      </w:r>
      <w:r w:rsidRPr="00DB3D29">
        <w:rPr>
          <w:lang w:val="ru-RU"/>
        </w:rPr>
        <w:br/>
      </w:r>
    </w:p>
    <w:p w:rsidR="002C534F" w:rsidRPr="00DB3D29" w:rsidRDefault="00F92387">
      <w:pPr>
        <w:autoSpaceDE w:val="0"/>
        <w:autoSpaceDN w:val="0"/>
        <w:spacing w:before="262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2C534F" w:rsidRPr="00DB3D29" w:rsidRDefault="00F92387">
      <w:pPr>
        <w:autoSpaceDE w:val="0"/>
        <w:autoSpaceDN w:val="0"/>
        <w:spacing w:before="166" w:after="0" w:line="262" w:lineRule="auto"/>
        <w:ind w:right="691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Поурочные материалы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Библиотека электронных ресурсов</w:t>
      </w:r>
    </w:p>
    <w:p w:rsidR="002C534F" w:rsidRPr="00DB3D29" w:rsidRDefault="00F92387">
      <w:pPr>
        <w:autoSpaceDE w:val="0"/>
        <w:autoSpaceDN w:val="0"/>
        <w:spacing w:before="264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2C534F" w:rsidRPr="00DB3D29" w:rsidRDefault="00F92387">
      <w:pPr>
        <w:autoSpaceDE w:val="0"/>
        <w:autoSpaceDN w:val="0"/>
        <w:spacing w:before="168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РЭШ, </w:t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Учи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.Р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spell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Яндекс.Учебник</w:t>
      </w:r>
      <w:proofErr w:type="spell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ЯКласс</w:t>
      </w:r>
      <w:proofErr w:type="spellEnd"/>
    </w:p>
    <w:p w:rsidR="002C534F" w:rsidRPr="00DB3D29" w:rsidRDefault="002C534F">
      <w:pPr>
        <w:autoSpaceDE w:val="0"/>
        <w:autoSpaceDN w:val="0"/>
        <w:spacing w:after="78" w:line="220" w:lineRule="exact"/>
        <w:rPr>
          <w:lang w:val="ru-RU"/>
        </w:rPr>
      </w:pPr>
    </w:p>
    <w:p w:rsidR="002C534F" w:rsidRPr="00DB3D29" w:rsidRDefault="00F92387">
      <w:pPr>
        <w:autoSpaceDE w:val="0"/>
        <w:autoSpaceDN w:val="0"/>
        <w:spacing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2C534F" w:rsidRPr="00DB3D29" w:rsidRDefault="00F92387">
      <w:pPr>
        <w:autoSpaceDE w:val="0"/>
        <w:autoSpaceDN w:val="0"/>
        <w:spacing w:before="346" w:after="0" w:line="302" w:lineRule="auto"/>
        <w:ind w:right="7200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Мультимедийный компьютер.</w:t>
      </w:r>
    </w:p>
    <w:p w:rsidR="00F92387" w:rsidRPr="00DB3D29" w:rsidRDefault="00F92387" w:rsidP="006E3E5D">
      <w:pPr>
        <w:autoSpaceDE w:val="0"/>
        <w:autoSpaceDN w:val="0"/>
        <w:spacing w:before="262" w:after="0" w:line="300" w:lineRule="auto"/>
        <w:ind w:right="720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ЛАБОРАТОРНЫХ, ПРАКТИЧЕСКИХ РАБОТ, ДЕМОНСТРАЦИЙ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Термометр, гербарий, раздаточные материалы</w:t>
      </w:r>
    </w:p>
    <w:sectPr w:rsidR="00F92387" w:rsidRPr="00DB3D29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F4931"/>
    <w:rsid w:val="0029639D"/>
    <w:rsid w:val="002C534F"/>
    <w:rsid w:val="00326F90"/>
    <w:rsid w:val="006E3E5D"/>
    <w:rsid w:val="007F3E7D"/>
    <w:rsid w:val="00AA1D8D"/>
    <w:rsid w:val="00B47730"/>
    <w:rsid w:val="00CB0664"/>
    <w:rsid w:val="00DB3D29"/>
    <w:rsid w:val="00F9238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7F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7F3E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7F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7F3E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E4ACB2-70BE-41F1-BC0D-1B42E83C7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21</Pages>
  <Words>5860</Words>
  <Characters>33405</Characters>
  <Application>Microsoft Office Word</Application>
  <DocSecurity>0</DocSecurity>
  <Lines>278</Lines>
  <Paragraphs>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39187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Елена</cp:lastModifiedBy>
  <cp:revision>8</cp:revision>
  <cp:lastPrinted>2022-09-10T09:46:00Z</cp:lastPrinted>
  <dcterms:created xsi:type="dcterms:W3CDTF">2013-12-23T23:15:00Z</dcterms:created>
  <dcterms:modified xsi:type="dcterms:W3CDTF">2022-12-01T11:15:00Z</dcterms:modified>
  <cp:category/>
</cp:coreProperties>
</file>